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412942">
      <w:pPr>
        <w:spacing w:before="0" w:after="0" w:line="408" w:lineRule="auto"/>
        <w:ind w:left="120"/>
        <w:jc w:val="center"/>
      </w:pPr>
      <w:bookmarkStart w:id="0" w:name="block-59578197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1957D5C3">
      <w:pPr>
        <w:spacing w:before="0" w:after="0" w:line="408" w:lineRule="auto"/>
        <w:ind w:left="120"/>
        <w:jc w:val="center"/>
      </w:pPr>
      <w:bookmarkStart w:id="1" w:name="af5b5167-7099-47ec-9866-9052e784200d"/>
      <w:r>
        <w:rPr>
          <w:rFonts w:ascii="Times New Roman" w:hAnsi="Times New Roman"/>
          <w:b/>
          <w:i w:val="0"/>
          <w:color w:val="000000"/>
          <w:sz w:val="28"/>
        </w:rPr>
        <w:t>Архангельская область</w:t>
      </w:r>
      <w:bookmarkEnd w:id="1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</w:p>
    <w:p w14:paraId="6CC62890">
      <w:pPr>
        <w:spacing w:before="0" w:after="0" w:line="408" w:lineRule="auto"/>
        <w:ind w:left="120"/>
        <w:jc w:val="center"/>
      </w:pPr>
      <w:bookmarkStart w:id="2" w:name="dc3cea46-96ed-491e-818a-be2785bad2e9"/>
      <w:r>
        <w:rPr>
          <w:rFonts w:ascii="Times New Roman" w:hAnsi="Times New Roman"/>
          <w:b/>
          <w:i w:val="0"/>
          <w:color w:val="000000"/>
          <w:sz w:val="28"/>
        </w:rPr>
        <w:t>администрация Онежского муниципального округа Архангельская область</w:t>
      </w:r>
      <w:bookmarkEnd w:id="2"/>
    </w:p>
    <w:p w14:paraId="18D8DE8E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МБОУ "Кодинская СОШ "</w:t>
      </w:r>
    </w:p>
    <w:p w14:paraId="4AAA3CEF">
      <w:pPr>
        <w:spacing w:before="0" w:after="0"/>
        <w:ind w:left="120"/>
        <w:jc w:val="left"/>
      </w:pPr>
    </w:p>
    <w:p w14:paraId="7CC227DA">
      <w:pPr>
        <w:spacing w:before="0" w:after="0"/>
        <w:ind w:left="120"/>
        <w:jc w:val="left"/>
      </w:pPr>
    </w:p>
    <w:p w14:paraId="70F10398">
      <w:pPr>
        <w:spacing w:before="0" w:after="0"/>
        <w:ind w:left="120"/>
        <w:jc w:val="left"/>
      </w:pPr>
    </w:p>
    <w:p w14:paraId="1CBB66EF">
      <w:pPr>
        <w:spacing w:before="0" w:after="0"/>
        <w:ind w:left="120"/>
        <w:jc w:val="left"/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 w14:paraId="26A8C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1C4917E0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692BCC6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школьное методическое объединение</w:t>
            </w:r>
          </w:p>
          <w:p w14:paraId="0660D58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BEBFDC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Щетинина Е.Г.</w:t>
            </w:r>
          </w:p>
          <w:p w14:paraId="3773601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 от «27» 08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 №1 г.</w:t>
            </w:r>
          </w:p>
          <w:p w14:paraId="5EFBAE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85AC6EA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5A426C1A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14:paraId="413A0D31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B18F24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14:paraId="37139A0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 от «29» 08   2025 №1 г.</w:t>
            </w:r>
          </w:p>
          <w:p w14:paraId="6E0A70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2B4B5B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422558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BDDA521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03A143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14:paraId="5114A36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 от «30» 08   2025 №25-Ш г.</w:t>
            </w:r>
          </w:p>
          <w:p w14:paraId="2EA90E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450067A">
      <w:pPr>
        <w:spacing w:before="0" w:after="0"/>
        <w:ind w:left="120"/>
        <w:jc w:val="left"/>
      </w:pPr>
    </w:p>
    <w:p w14:paraId="3790C3D8">
      <w:pPr>
        <w:spacing w:before="0" w:after="0"/>
        <w:ind w:left="120"/>
        <w:jc w:val="left"/>
      </w:pPr>
    </w:p>
    <w:p w14:paraId="2D642980">
      <w:pPr>
        <w:spacing w:before="0" w:after="0"/>
        <w:ind w:left="120"/>
        <w:jc w:val="left"/>
      </w:pPr>
    </w:p>
    <w:p w14:paraId="2ACFA531">
      <w:pPr>
        <w:spacing w:before="0" w:after="0"/>
        <w:ind w:left="120"/>
        <w:jc w:val="left"/>
      </w:pPr>
    </w:p>
    <w:p w14:paraId="333965E9">
      <w:pPr>
        <w:spacing w:before="0" w:after="0"/>
        <w:ind w:left="120"/>
        <w:jc w:val="left"/>
      </w:pPr>
    </w:p>
    <w:p w14:paraId="52FA7794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 w14:paraId="141C87E7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7595941)</w:t>
      </w:r>
    </w:p>
    <w:p w14:paraId="20DA0787">
      <w:pPr>
        <w:spacing w:before="0" w:after="0"/>
        <w:ind w:left="120"/>
        <w:jc w:val="center"/>
      </w:pPr>
    </w:p>
    <w:p w14:paraId="47C56DF2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курса «Алгебра»</w:t>
      </w:r>
    </w:p>
    <w:p w14:paraId="74562F17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7-9 классов </w:t>
      </w:r>
    </w:p>
    <w:p w14:paraId="21FC75E1">
      <w:pPr>
        <w:spacing w:before="0" w:after="0"/>
        <w:ind w:left="120"/>
        <w:jc w:val="center"/>
      </w:pPr>
    </w:p>
    <w:p w14:paraId="20B14D0E">
      <w:pPr>
        <w:spacing w:before="0" w:after="0"/>
        <w:ind w:left="120"/>
        <w:jc w:val="center"/>
      </w:pPr>
    </w:p>
    <w:p w14:paraId="428E9A11">
      <w:pPr>
        <w:spacing w:before="0" w:after="0"/>
        <w:ind w:left="120"/>
        <w:jc w:val="center"/>
      </w:pPr>
    </w:p>
    <w:p w14:paraId="56914C09">
      <w:pPr>
        <w:spacing w:before="0" w:after="0"/>
        <w:ind w:left="120"/>
        <w:jc w:val="center"/>
      </w:pPr>
    </w:p>
    <w:p w14:paraId="7C4E586D">
      <w:pPr>
        <w:spacing w:before="0" w:after="0"/>
        <w:ind w:left="120"/>
        <w:jc w:val="center"/>
      </w:pPr>
    </w:p>
    <w:p w14:paraId="57805978">
      <w:pPr>
        <w:spacing w:before="0" w:after="0"/>
        <w:ind w:left="120"/>
        <w:jc w:val="center"/>
      </w:pPr>
    </w:p>
    <w:p w14:paraId="4F2DE31B">
      <w:pPr>
        <w:spacing w:before="0" w:after="0"/>
        <w:ind w:left="120"/>
        <w:jc w:val="center"/>
      </w:pPr>
    </w:p>
    <w:p w14:paraId="32DB84A2">
      <w:pPr>
        <w:spacing w:before="0" w:after="0"/>
        <w:ind w:left="120"/>
        <w:jc w:val="center"/>
      </w:pPr>
    </w:p>
    <w:p w14:paraId="4CAB6D6E">
      <w:pPr>
        <w:spacing w:before="0" w:after="0"/>
        <w:ind w:left="120"/>
        <w:jc w:val="center"/>
      </w:pPr>
    </w:p>
    <w:p w14:paraId="46C1D99A">
      <w:pPr>
        <w:spacing w:before="0" w:after="0"/>
        <w:ind w:left="120"/>
        <w:jc w:val="center"/>
      </w:pPr>
    </w:p>
    <w:p w14:paraId="5B14AC66">
      <w:pPr>
        <w:spacing w:before="0" w:after="0"/>
        <w:ind w:left="120"/>
        <w:jc w:val="center"/>
      </w:pPr>
    </w:p>
    <w:p w14:paraId="72977D6F">
      <w:pPr>
        <w:spacing w:before="0" w:after="0"/>
        <w:ind w:left="120"/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П.Кодино 2025</w:t>
      </w:r>
    </w:p>
    <w:p w14:paraId="03950A68">
      <w:pPr>
        <w:spacing w:before="0" w:after="0"/>
        <w:ind w:left="120"/>
        <w:jc w:val="center"/>
      </w:pPr>
    </w:p>
    <w:p w14:paraId="0FFD3A92">
      <w:pPr>
        <w:spacing w:before="0" w:after="0"/>
        <w:ind w:left="120"/>
        <w:jc w:val="left"/>
      </w:pPr>
    </w:p>
    <w:p w14:paraId="23C16071">
      <w:pPr>
        <w:sectPr>
          <w:pgSz w:w="11906" w:h="16383"/>
          <w:pgMar w:top="720" w:right="720" w:bottom="720" w:left="720" w:header="720" w:footer="720" w:gutter="0"/>
          <w:cols w:space="720" w:num="1"/>
        </w:sectPr>
      </w:pPr>
      <w:bookmarkStart w:id="3" w:name="block-59578197"/>
    </w:p>
    <w:bookmarkEnd w:id="0"/>
    <w:bookmarkEnd w:id="3"/>
    <w:p w14:paraId="4B44ADBF">
      <w:pPr>
        <w:spacing w:before="0" w:after="0" w:line="264" w:lineRule="auto"/>
        <w:ind w:left="120"/>
        <w:jc w:val="both"/>
      </w:pPr>
      <w:bookmarkStart w:id="4" w:name="block-59578198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 w14:paraId="4B6E4859">
      <w:pPr>
        <w:spacing w:before="0" w:after="0" w:line="264" w:lineRule="auto"/>
        <w:ind w:left="120"/>
        <w:jc w:val="both"/>
      </w:pPr>
    </w:p>
    <w:p w14:paraId="0C491A4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2D252FE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10F3C6F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14:paraId="08C289B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787AA8E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02B162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28B515CD">
      <w:pPr>
        <w:spacing w:before="0" w:after="0" w:line="264" w:lineRule="auto"/>
        <w:ind w:firstLine="600"/>
        <w:jc w:val="both"/>
      </w:pPr>
      <w:bookmarkStart w:id="5" w:name="88e7274f-146c-45cf-bb6c-0aa84ae038d1"/>
      <w:r>
        <w:rPr>
          <w:rFonts w:ascii="Times New Roman" w:hAnsi="Times New Roman"/>
          <w:b w:val="0"/>
          <w:i w:val="0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5"/>
    </w:p>
    <w:p w14:paraId="427B733C">
      <w:pPr>
        <w:sectPr>
          <w:pgSz w:w="11906" w:h="16383"/>
          <w:pgMar w:top="720" w:right="720" w:bottom="720" w:left="720" w:header="720" w:footer="720" w:gutter="0"/>
          <w:cols w:space="720" w:num="1"/>
        </w:sectPr>
      </w:pPr>
      <w:bookmarkStart w:id="6" w:name="block-59578198"/>
    </w:p>
    <w:bookmarkEnd w:id="4"/>
    <w:bookmarkEnd w:id="6"/>
    <w:p w14:paraId="0CE84BCC">
      <w:pPr>
        <w:spacing w:before="0" w:after="0" w:line="264" w:lineRule="auto"/>
        <w:ind w:left="120"/>
        <w:jc w:val="both"/>
      </w:pPr>
      <w:bookmarkStart w:id="7" w:name="block-59578199"/>
      <w:r>
        <w:rPr>
          <w:rFonts w:ascii="Times New Roman" w:hAnsi="Times New Roman"/>
          <w:b/>
          <w:i w:val="0"/>
          <w:color w:val="000000"/>
          <w:sz w:val="28"/>
        </w:rPr>
        <w:t>СОДЕРЖАНИЕ ОБУЧЕНИЯ</w:t>
      </w:r>
    </w:p>
    <w:p w14:paraId="4CEDF36F">
      <w:pPr>
        <w:spacing w:before="0" w:after="0" w:line="264" w:lineRule="auto"/>
        <w:ind w:left="120"/>
        <w:jc w:val="both"/>
      </w:pPr>
    </w:p>
    <w:p w14:paraId="2FEE4CF0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 КЛАСС</w:t>
      </w:r>
    </w:p>
    <w:p w14:paraId="33DB3F9A">
      <w:pPr>
        <w:spacing w:before="0" w:after="0" w:line="264" w:lineRule="auto"/>
        <w:ind w:left="120"/>
        <w:jc w:val="both"/>
      </w:pPr>
    </w:p>
    <w:p w14:paraId="04D9CCD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1B9D5E0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298D0A9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0353851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признаков делимости, разложение на множители натуральных чисел.</w:t>
      </w:r>
    </w:p>
    <w:p w14:paraId="3CDBF1B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Реальные зависимости, в том числе прямая и обратная пропорциональности.</w:t>
      </w:r>
    </w:p>
    <w:p w14:paraId="34D8BCB6">
      <w:pPr>
        <w:spacing w:before="0" w:after="0" w:line="264" w:lineRule="auto"/>
        <w:ind w:firstLine="600"/>
        <w:jc w:val="both"/>
      </w:pPr>
      <w:bookmarkStart w:id="8" w:name="_Toc124426221"/>
      <w:bookmarkEnd w:id="8"/>
      <w:r>
        <w:rPr>
          <w:rFonts w:ascii="Times New Roman" w:hAnsi="Times New Roman"/>
          <w:b/>
          <w:i w:val="0"/>
          <w:color w:val="000000"/>
          <w:sz w:val="28"/>
        </w:rPr>
        <w:t>Алгебраические выражения</w:t>
      </w:r>
    </w:p>
    <w:p w14:paraId="7F58303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553F418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Свойства степени с натуральным показателем.</w:t>
      </w:r>
    </w:p>
    <w:p w14:paraId="795CC5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50A0ACA6">
      <w:pPr>
        <w:spacing w:before="0" w:after="0" w:line="264" w:lineRule="auto"/>
        <w:ind w:firstLine="600"/>
        <w:jc w:val="both"/>
      </w:pPr>
      <w:bookmarkStart w:id="9" w:name="_Toc124426222"/>
      <w:bookmarkEnd w:id="9"/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24DD0D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 w14:paraId="73BEAE2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3FCD182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34D56C5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Функции</w:t>
      </w:r>
    </w:p>
    <w:p w14:paraId="16CD81B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Координата точки на прямой. Числовые промежутки. Расстояние между двумя точками координатной прямой.</w:t>
      </w:r>
    </w:p>
    <w:p w14:paraId="5F1EA24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Прямоугольная система координат, оси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Ox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и </w:t>
      </w:r>
      <w:r>
        <w:rPr>
          <w:rFonts w:ascii="Times New Roman" w:hAnsi="Times New Roman"/>
          <w:b w:val="0"/>
          <w:i/>
          <w:color w:val="000000"/>
          <w:sz w:val="28"/>
        </w:rPr>
        <w:t>Oy</w:t>
      </w:r>
      <w:r>
        <w:rPr>
          <w:rFonts w:ascii="Times New Roman" w:hAnsi="Times New Roman"/>
          <w:b w:val="0"/>
          <w:i w:val="0"/>
          <w:color w:val="000000"/>
          <w:sz w:val="28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 w14:paraId="44CA8595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 КЛАСС</w:t>
      </w:r>
    </w:p>
    <w:p w14:paraId="0BF9E971">
      <w:pPr>
        <w:spacing w:before="0" w:after="0" w:line="264" w:lineRule="auto"/>
        <w:ind w:left="120"/>
        <w:jc w:val="both"/>
      </w:pPr>
    </w:p>
    <w:p w14:paraId="74391B49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6E2522BB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018C719B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Степень с целым показателем и её свойства. Стандартная запись числа.</w:t>
      </w:r>
    </w:p>
    <w:p w14:paraId="49D9D598">
      <w:pPr>
        <w:spacing w:before="0" w:after="0"/>
        <w:ind w:firstLine="600"/>
        <w:jc w:val="both"/>
      </w:pPr>
      <w:bookmarkStart w:id="10" w:name="_Toc124426225"/>
      <w:r>
        <w:rPr>
          <w:rFonts w:ascii="Times New Roman" w:hAnsi="Times New Roman"/>
          <w:b w:val="0"/>
          <w:i w:val="0"/>
          <w:color w:val="0000FF"/>
          <w:sz w:val="28"/>
        </w:rPr>
        <w:t>Алгебраические выражения</w:t>
      </w:r>
      <w:bookmarkEnd w:id="10"/>
      <w:r>
        <w:rPr>
          <w:rFonts w:ascii="Times New Roman" w:hAnsi="Times New Roman"/>
          <w:b/>
          <w:i w:val="0"/>
          <w:color w:val="000000"/>
          <w:sz w:val="28"/>
        </w:rPr>
        <w:t>Алгебраические выражения</w:t>
      </w:r>
    </w:p>
    <w:p w14:paraId="7D1FB420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Квадратный трёхчлен, разложение квадратного трёхчлена на множители.</w:t>
      </w:r>
    </w:p>
    <w:p w14:paraId="4733D493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722A3050">
      <w:pPr>
        <w:spacing w:before="0" w:after="0"/>
        <w:ind w:firstLine="600"/>
        <w:jc w:val="both"/>
      </w:pPr>
      <w:bookmarkStart w:id="11" w:name="_Toc124426226"/>
      <w:r>
        <w:rPr>
          <w:rFonts w:ascii="Times New Roman" w:hAnsi="Times New Roman"/>
          <w:b w:val="0"/>
          <w:i w:val="0"/>
          <w:color w:val="0000FF"/>
          <w:sz w:val="28"/>
        </w:rPr>
        <w:t>Уравнения и неравенства</w:t>
      </w:r>
      <w:bookmarkEnd w:id="11"/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19E4F318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7DDC04CB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2472DFE5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текстовых задач алгебраическим способом.</w:t>
      </w:r>
    </w:p>
    <w:p w14:paraId="0B2B7E23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7D1293E5">
      <w:pPr>
        <w:spacing w:before="0" w:after="0"/>
        <w:ind w:firstLine="600"/>
        <w:jc w:val="both"/>
      </w:pPr>
      <w:bookmarkStart w:id="12" w:name="_Toc124426227"/>
      <w:r>
        <w:rPr>
          <w:rFonts w:ascii="Times New Roman" w:hAnsi="Times New Roman"/>
          <w:b w:val="0"/>
          <w:i w:val="0"/>
          <w:color w:val="0000FF"/>
          <w:sz w:val="28"/>
        </w:rPr>
        <w:t>Функции</w:t>
      </w:r>
      <w:bookmarkEnd w:id="12"/>
      <w:r>
        <w:rPr>
          <w:rFonts w:ascii="Times New Roman" w:hAnsi="Times New Roman"/>
          <w:b/>
          <w:i w:val="0"/>
          <w:color w:val="000000"/>
          <w:sz w:val="28"/>
        </w:rPr>
        <w:t>Функции</w:t>
      </w:r>
    </w:p>
    <w:p w14:paraId="67EDA090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 w14:paraId="3EBB10AB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0411303D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y = x2, y = x3, y = √x, y=|x|. </w:t>
      </w:r>
      <w:r>
        <w:rPr>
          <w:rFonts w:ascii="Times New Roman" w:hAnsi="Times New Roman"/>
          <w:b w:val="0"/>
          <w:i w:val="0"/>
          <w:color w:val="000000"/>
          <w:sz w:val="28"/>
        </w:rPr>
        <w:t>Графическое решение уравнений и систем уравнений.</w:t>
      </w:r>
    </w:p>
    <w:p w14:paraId="55572DC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9 КЛАСС</w:t>
      </w:r>
    </w:p>
    <w:p w14:paraId="67AA773E">
      <w:pPr>
        <w:spacing w:before="0" w:after="0" w:line="264" w:lineRule="auto"/>
        <w:ind w:left="120"/>
        <w:jc w:val="both"/>
      </w:pPr>
    </w:p>
    <w:p w14:paraId="59F36B2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06932CA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241B40A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Сравнение действительных чисел, арифметические действия с действительными числами.</w:t>
      </w:r>
    </w:p>
    <w:p w14:paraId="498FCF1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Размеры объектов окружающего мира, длительность процессов в окружающем мире.</w:t>
      </w:r>
    </w:p>
    <w:p w14:paraId="393F9EC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477BB711">
      <w:pPr>
        <w:spacing w:before="0" w:after="0" w:line="264" w:lineRule="auto"/>
        <w:ind w:firstLine="600"/>
        <w:jc w:val="both"/>
      </w:pPr>
      <w:bookmarkStart w:id="13" w:name="_Toc124426230"/>
      <w:bookmarkEnd w:id="13"/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0EAC1D0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Линейное уравнение. Решение уравнений, сводящихся к линейным.</w:t>
      </w:r>
    </w:p>
    <w:p w14:paraId="251A05F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255D541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 w14:paraId="23240C0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2C229F1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текстовых задач алгебраическим способом.</w:t>
      </w:r>
    </w:p>
    <w:p w14:paraId="7B82F08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Числовые неравенства и их свойства.</w:t>
      </w:r>
    </w:p>
    <w:p w14:paraId="01568D8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48C99D4C">
      <w:pPr>
        <w:spacing w:before="0" w:after="0"/>
        <w:ind w:firstLine="600"/>
        <w:jc w:val="both"/>
      </w:pPr>
      <w:bookmarkStart w:id="14" w:name="_Toc124426231"/>
      <w:r>
        <w:rPr>
          <w:rFonts w:ascii="Times New Roman" w:hAnsi="Times New Roman"/>
          <w:b w:val="0"/>
          <w:i w:val="0"/>
          <w:color w:val="0000FF"/>
          <w:sz w:val="28"/>
        </w:rPr>
        <w:t>Функции</w:t>
      </w:r>
      <w:bookmarkEnd w:id="14"/>
      <w:r>
        <w:rPr>
          <w:rFonts w:ascii="Times New Roman" w:hAnsi="Times New Roman"/>
          <w:b/>
          <w:i w:val="0"/>
          <w:color w:val="000000"/>
          <w:sz w:val="28"/>
        </w:rPr>
        <w:t>Функции</w:t>
      </w:r>
    </w:p>
    <w:p w14:paraId="75B720E5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65355258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Графики функций: 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y = kx, y = kx + b, y = k/x, y = x3, y = √x, y = |x| </w:t>
      </w:r>
      <w:r>
        <w:rPr>
          <w:rFonts w:ascii="Times New Roman" w:hAnsi="Times New Roman"/>
          <w:b w:val="0"/>
          <w:i w:val="0"/>
          <w:color w:val="000000"/>
          <w:sz w:val="28"/>
        </w:rPr>
        <w:t>, и их свойства.</w:t>
      </w:r>
    </w:p>
    <w:p w14:paraId="70634906">
      <w:pPr>
        <w:spacing w:before="0" w:after="0"/>
        <w:ind w:firstLine="600"/>
        <w:jc w:val="both"/>
      </w:pPr>
      <w:bookmarkStart w:id="15" w:name="_Toc124426232"/>
      <w:r>
        <w:rPr>
          <w:rFonts w:ascii="Times New Roman" w:hAnsi="Times New Roman"/>
          <w:b w:val="0"/>
          <w:i w:val="0"/>
          <w:color w:val="0000FF"/>
          <w:sz w:val="28"/>
        </w:rPr>
        <w:t>Числовые последовательности</w:t>
      </w:r>
      <w:bookmarkEnd w:id="15"/>
      <w:r>
        <w:rPr>
          <w:rFonts w:ascii="Times New Roman" w:hAnsi="Times New Roman"/>
          <w:b/>
          <w:i w:val="0"/>
          <w:color w:val="000000"/>
          <w:sz w:val="28"/>
        </w:rPr>
        <w:t>Числовые последовательности и прогрессии</w:t>
      </w:r>
    </w:p>
    <w:p w14:paraId="79307E76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b w:val="0"/>
          <w:i/>
          <w:color w:val="000000"/>
          <w:sz w:val="28"/>
        </w:rPr>
        <w:t>n</w:t>
      </w:r>
      <w:r>
        <w:rPr>
          <w:rFonts w:ascii="Times New Roman" w:hAnsi="Times New Roman"/>
          <w:b w:val="0"/>
          <w:i w:val="0"/>
          <w:color w:val="000000"/>
          <w:sz w:val="28"/>
        </w:rPr>
        <w:t>-го члена.</w:t>
      </w:r>
    </w:p>
    <w:p w14:paraId="66716E9C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b w:val="0"/>
          <w:i/>
          <w:color w:val="000000"/>
          <w:sz w:val="28"/>
        </w:rPr>
        <w:t>n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n </w:t>
      </w:r>
      <w:r>
        <w:rPr>
          <w:rFonts w:ascii="Times New Roman" w:hAnsi="Times New Roman"/>
          <w:b w:val="0"/>
          <w:i w:val="0"/>
          <w:color w:val="000000"/>
          <w:sz w:val="28"/>
        </w:rPr>
        <w:t>членов.</w:t>
      </w:r>
    </w:p>
    <w:p w14:paraId="5EB252DB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55CA243B">
      <w:pPr>
        <w:sectPr>
          <w:pgSz w:w="11906" w:h="16383"/>
          <w:pgMar w:top="720" w:right="720" w:bottom="720" w:left="720" w:header="720" w:footer="720" w:gutter="0"/>
          <w:cols w:space="720" w:num="1"/>
        </w:sectPr>
      </w:pPr>
      <w:bookmarkStart w:id="16" w:name="block-59578199"/>
    </w:p>
    <w:bookmarkEnd w:id="7"/>
    <w:bookmarkEnd w:id="16"/>
    <w:p w14:paraId="6D43A861">
      <w:pPr>
        <w:spacing w:before="0" w:after="0" w:line="264" w:lineRule="auto"/>
        <w:ind w:left="120"/>
        <w:jc w:val="both"/>
      </w:pPr>
      <w:bookmarkStart w:id="17" w:name="block-59578194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 ОСВОЕНИЯ ПРОГРАММЫ УЧЕБНОГО КУРСА «АЛГЕБРА» НА УРОВНЕ ОСНОВНОГО ОБЩЕГО ОБРАЗОВАНИЯ</w:t>
      </w:r>
    </w:p>
    <w:p w14:paraId="1BB81DC5">
      <w:pPr>
        <w:spacing w:before="0" w:after="0" w:line="264" w:lineRule="auto"/>
        <w:ind w:left="120"/>
        <w:jc w:val="both"/>
      </w:pPr>
    </w:p>
    <w:p w14:paraId="6C5D63B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725C1913">
      <w:pPr>
        <w:spacing w:before="0" w:after="0" w:line="264" w:lineRule="auto"/>
        <w:ind w:left="120"/>
        <w:jc w:val="both"/>
      </w:pPr>
    </w:p>
    <w:p w14:paraId="6789536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0"/>
          <w:i w:val="0"/>
          <w:color w:val="000000"/>
          <w:sz w:val="28"/>
        </w:rPr>
        <w:t>освоения программы учебного курса «Алгебра» характеризуются:</w:t>
      </w:r>
    </w:p>
    <w:p w14:paraId="56C1AF9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1) патриотическое воспитание:</w:t>
      </w:r>
    </w:p>
    <w:p w14:paraId="1F37572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1BACF96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2) гражданское и духовно-нравственное воспитание:</w:t>
      </w:r>
    </w:p>
    <w:p w14:paraId="3BDD5FA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3559E2F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3) трудовое воспитание:</w:t>
      </w:r>
    </w:p>
    <w:p w14:paraId="4F4D328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0C47157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4) эстетическое воспитание:</w:t>
      </w:r>
    </w:p>
    <w:p w14:paraId="4461E4A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67423F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5) ценности научного познания:</w:t>
      </w:r>
    </w:p>
    <w:p w14:paraId="52B9839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6D5211E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14:paraId="7965F6B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3CF9C70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7) экологическое воспитание:</w:t>
      </w:r>
    </w:p>
    <w:p w14:paraId="23F0159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6662060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8) адаптация к изменяющимся условиям социальной и природной среды:</w:t>
      </w:r>
    </w:p>
    <w:p w14:paraId="35AFBD4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051D32C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6C6828A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20896E7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3B11860E">
      <w:pPr>
        <w:spacing w:before="0" w:after="0" w:line="264" w:lineRule="auto"/>
        <w:ind w:left="120"/>
        <w:jc w:val="both"/>
      </w:pPr>
    </w:p>
    <w:p w14:paraId="48CA6E9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53B3CDC3">
      <w:pPr>
        <w:spacing w:before="0" w:after="0" w:line="264" w:lineRule="auto"/>
        <w:ind w:left="120"/>
        <w:jc w:val="both"/>
      </w:pPr>
    </w:p>
    <w:p w14:paraId="1334D15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73F9AC4D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5E7D8CAB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2106A295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44B9DA0C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11F2C28F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7E1FA5F8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15CF7B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3BF981A5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252167F1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1D8839DC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14780EB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126DFF7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54B66CD3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14:paraId="4B0E64EC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5B5F7CB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38ECAB2D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10E5811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 w14:paraId="4B18D690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29EB054D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48D6BC93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6FF8D2E7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4CDFCA60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5D3C38A1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74839BB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0DEA5DD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4D979A70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2FE7B3E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Самоконтроль, эмоциональный интеллект:</w:t>
      </w:r>
    </w:p>
    <w:p w14:paraId="24B4314F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14:paraId="5D60AE41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75B4A9FF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442E1A64">
      <w:pPr>
        <w:spacing w:before="0" w:after="0" w:line="264" w:lineRule="auto"/>
        <w:ind w:left="120"/>
        <w:jc w:val="both"/>
      </w:pPr>
    </w:p>
    <w:p w14:paraId="15675B1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 w14:paraId="2CC28448">
      <w:pPr>
        <w:spacing w:before="0" w:after="0" w:line="264" w:lineRule="auto"/>
        <w:ind w:left="120"/>
        <w:jc w:val="both"/>
      </w:pPr>
    </w:p>
    <w:p w14:paraId="6F19A501">
      <w:pPr>
        <w:spacing w:before="0" w:after="0" w:line="264" w:lineRule="auto"/>
        <w:ind w:firstLine="600"/>
        <w:jc w:val="both"/>
      </w:pPr>
      <w:bookmarkStart w:id="18" w:name="_Toc124426234"/>
      <w:bookmarkEnd w:id="18"/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7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752B548C">
      <w:pPr>
        <w:spacing w:before="0" w:after="0" w:line="264" w:lineRule="auto"/>
        <w:ind w:firstLine="600"/>
        <w:jc w:val="both"/>
      </w:pPr>
      <w:bookmarkStart w:id="19" w:name="_Toc124426235"/>
      <w:bookmarkEnd w:id="19"/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4C94094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 w14:paraId="208D1AF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3F8AA44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0753AC9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и упорядочивать рациональные числа.</w:t>
      </w:r>
    </w:p>
    <w:p w14:paraId="35D5CA6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Округлять числа.</w:t>
      </w:r>
    </w:p>
    <w:p w14:paraId="5FAF5FC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09CAAF6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признаки делимости, разложение на множители натуральных чисел.</w:t>
      </w:r>
    </w:p>
    <w:p w14:paraId="71519C6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70B50E11">
      <w:pPr>
        <w:spacing w:before="0" w:after="0" w:line="264" w:lineRule="auto"/>
        <w:ind w:firstLine="600"/>
        <w:jc w:val="both"/>
      </w:pPr>
      <w:bookmarkStart w:id="20" w:name="_Toc124426236"/>
      <w:bookmarkEnd w:id="20"/>
      <w:r>
        <w:rPr>
          <w:rFonts w:ascii="Times New Roman" w:hAnsi="Times New Roman"/>
          <w:b/>
          <w:i w:val="0"/>
          <w:color w:val="000000"/>
          <w:sz w:val="28"/>
        </w:rPr>
        <w:t>Алгебраические выражения</w:t>
      </w:r>
    </w:p>
    <w:p w14:paraId="5168CC1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0B7D4FF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значения буквенных выражений при заданных значениях переменных.</w:t>
      </w:r>
    </w:p>
    <w:p w14:paraId="7DB0489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3D16ECF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5486757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0B0A62A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594AEC7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14:paraId="04635B18">
      <w:pPr>
        <w:spacing w:before="0" w:after="0" w:line="264" w:lineRule="auto"/>
        <w:ind w:firstLine="600"/>
        <w:jc w:val="both"/>
      </w:pPr>
      <w:bookmarkStart w:id="21" w:name="_Toc124426237"/>
      <w:bookmarkEnd w:id="21"/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4CF3799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3D07E61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графические методы при решении линейных уравнений и их систем.</w:t>
      </w:r>
    </w:p>
    <w:p w14:paraId="218B89A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 w14:paraId="4206774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33116B0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 w14:paraId="15FA8EE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469F070F">
      <w:pPr>
        <w:spacing w:before="0" w:after="0" w:line="264" w:lineRule="auto"/>
        <w:ind w:firstLine="600"/>
        <w:jc w:val="both"/>
      </w:pPr>
      <w:bookmarkStart w:id="22" w:name="_Toc124426238"/>
      <w:bookmarkEnd w:id="22"/>
      <w:r>
        <w:rPr>
          <w:rFonts w:ascii="Times New Roman" w:hAnsi="Times New Roman"/>
          <w:b/>
          <w:i w:val="0"/>
          <w:color w:val="000000"/>
          <w:sz w:val="28"/>
        </w:rPr>
        <w:t>Функции</w:t>
      </w:r>
    </w:p>
    <w:p w14:paraId="2DFF9A8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2051671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14:paraId="7FEB52A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4FC46BB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значение функции по значению её аргумента.</w:t>
      </w:r>
    </w:p>
    <w:p w14:paraId="12ACC15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296D232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8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4F9AD106">
      <w:pPr>
        <w:spacing w:before="0" w:after="0" w:line="264" w:lineRule="auto"/>
        <w:ind w:firstLine="600"/>
        <w:jc w:val="both"/>
      </w:pPr>
      <w:bookmarkStart w:id="23" w:name="_Toc124426240"/>
      <w:bookmarkEnd w:id="23"/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095FBAC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4326859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0F692FF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записи больших и малых чисел с помощью десятичных дробей и степеней числа 10.</w:t>
      </w:r>
    </w:p>
    <w:p w14:paraId="3140843F">
      <w:pPr>
        <w:spacing w:before="0" w:after="0" w:line="264" w:lineRule="auto"/>
        <w:ind w:firstLine="600"/>
        <w:jc w:val="both"/>
      </w:pPr>
      <w:bookmarkStart w:id="24" w:name="_Toc124426241"/>
      <w:bookmarkEnd w:id="24"/>
      <w:r>
        <w:rPr>
          <w:rFonts w:ascii="Times New Roman" w:hAnsi="Times New Roman"/>
          <w:b/>
          <w:i w:val="0"/>
          <w:color w:val="000000"/>
          <w:sz w:val="28"/>
        </w:rPr>
        <w:t>Алгебраические выражения</w:t>
      </w:r>
    </w:p>
    <w:p w14:paraId="42CBDD9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1D6F4AD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0FF8B0C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Раскладывать квадратный трёхчлен на множители.</w:t>
      </w:r>
    </w:p>
    <w:p w14:paraId="09FC13E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24AD125C">
      <w:pPr>
        <w:spacing w:before="0" w:after="0" w:line="264" w:lineRule="auto"/>
        <w:ind w:firstLine="600"/>
        <w:jc w:val="both"/>
      </w:pPr>
      <w:bookmarkStart w:id="25" w:name="_Toc124426242"/>
      <w:bookmarkEnd w:id="25"/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4F8479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302F17E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5E5AB9A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4D2939A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33E35805">
      <w:pPr>
        <w:spacing w:before="0" w:after="0" w:line="264" w:lineRule="auto"/>
        <w:ind w:firstLine="600"/>
        <w:jc w:val="both"/>
      </w:pPr>
      <w:bookmarkStart w:id="26" w:name="_Toc124426243"/>
      <w:bookmarkEnd w:id="26"/>
      <w:r>
        <w:rPr>
          <w:rFonts w:ascii="Times New Roman" w:hAnsi="Times New Roman"/>
          <w:b/>
          <w:i w:val="0"/>
          <w:color w:val="000000"/>
          <w:sz w:val="28"/>
        </w:rPr>
        <w:t>Функции</w:t>
      </w:r>
    </w:p>
    <w:p w14:paraId="693A219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0242DF7B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графики элементарных функций вида:</w:t>
      </w:r>
    </w:p>
    <w:p w14:paraId="000D323B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y = k/x, y = x2, y = x3,y = |x|, y = √x, описывать свойства числовой функции по её графику.</w:t>
      </w:r>
    </w:p>
    <w:p w14:paraId="333E071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9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0CCDA5A6">
      <w:pPr>
        <w:spacing w:before="0" w:after="0" w:line="264" w:lineRule="auto"/>
        <w:ind w:firstLine="600"/>
        <w:jc w:val="both"/>
      </w:pPr>
      <w:bookmarkStart w:id="27" w:name="_Toc124426245"/>
      <w:bookmarkEnd w:id="27"/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189A153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и упорядочивать рациональные и иррациональные числа.</w:t>
      </w:r>
    </w:p>
    <w:p w14:paraId="4AE5340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3E93E87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значения степеней с целыми показателями и корней, вычислять значения числовых выражений.</w:t>
      </w:r>
    </w:p>
    <w:p w14:paraId="4E76AFB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 w14:paraId="6D259952">
      <w:pPr>
        <w:spacing w:before="0" w:after="0" w:line="264" w:lineRule="auto"/>
        <w:ind w:firstLine="600"/>
        <w:jc w:val="both"/>
      </w:pPr>
      <w:bookmarkStart w:id="28" w:name="_Toc124426246"/>
      <w:bookmarkEnd w:id="28"/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3118954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5CA7FFC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118C942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160AF3E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0008AA8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3E6C06F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6B3CEC9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неравенства при решении различных задач.</w:t>
      </w:r>
    </w:p>
    <w:p w14:paraId="3E0E9A2D">
      <w:pPr>
        <w:spacing w:before="0" w:after="0" w:line="264" w:lineRule="auto"/>
        <w:ind w:firstLine="600"/>
        <w:jc w:val="both"/>
      </w:pPr>
      <w:bookmarkStart w:id="29" w:name="_Toc124426247"/>
      <w:bookmarkEnd w:id="29"/>
      <w:r>
        <w:rPr>
          <w:rFonts w:ascii="Times New Roman" w:hAnsi="Times New Roman"/>
          <w:b/>
          <w:i w:val="0"/>
          <w:color w:val="000000"/>
          <w:sz w:val="28"/>
        </w:rPr>
        <w:t>Функции</w:t>
      </w:r>
    </w:p>
    <w:p w14:paraId="78BAB18F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y = kx, y = kx + b, y = k/x, y = ax2 + bx + c, y = x3, </w:t>
      </w:r>
      <w:r>
        <w:rPr>
          <w:rFonts w:ascii="Times New Roman" w:hAnsi="Times New Roman"/>
          <w:b w:val="0"/>
          <w:i w:val="0"/>
          <w:color w:val="000000"/>
          <w:sz w:val="28"/>
        </w:rPr>
        <w:t>y = √x</w:t>
      </w:r>
      <w:r>
        <w:rPr>
          <w:rFonts w:ascii="Times New Roman" w:hAnsi="Times New Roman"/>
          <w:b w:val="0"/>
          <w:i/>
          <w:color w:val="000000"/>
          <w:sz w:val="28"/>
        </w:rPr>
        <w:t>, y = |x|</w:t>
      </w:r>
      <w:r>
        <w:rPr>
          <w:rFonts w:ascii="Times New Roman" w:hAnsi="Times New Roman"/>
          <w:b w:val="0"/>
          <w:i w:val="0"/>
          <w:color w:val="000000"/>
          <w:sz w:val="28"/>
        </w:rPr>
        <w:t>, в зависимости от значений коэффициентов, описывать свойства функций.</w:t>
      </w:r>
    </w:p>
    <w:p w14:paraId="4F162FF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2A285C0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4066B8C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Числовые последовательности и прогрессии</w:t>
      </w:r>
    </w:p>
    <w:p w14:paraId="37D89E2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 w14:paraId="31D174A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вычисления с использованием формул n-го члена арифметической и геометрической прогрессий, суммы первых n членов.</w:t>
      </w:r>
    </w:p>
    <w:p w14:paraId="166554E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Изображать члены последовательности точками на координатной плоскости.</w:t>
      </w:r>
    </w:p>
    <w:p w14:paraId="2A5EB55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30" w:name="_Toc124426249"/>
      <w:bookmarkEnd w:id="30"/>
    </w:p>
    <w:p w14:paraId="1D81FBD3">
      <w:pPr>
        <w:sectPr>
          <w:pgSz w:w="11906" w:h="16383"/>
          <w:pgMar w:top="720" w:right="720" w:bottom="720" w:left="720" w:header="720" w:footer="720" w:gutter="0"/>
          <w:cols w:space="720" w:num="1"/>
        </w:sectPr>
      </w:pPr>
      <w:bookmarkStart w:id="31" w:name="block-59578194"/>
    </w:p>
    <w:bookmarkEnd w:id="17"/>
    <w:bookmarkEnd w:id="31"/>
    <w:p w14:paraId="1475A98D">
      <w:pPr>
        <w:spacing w:before="0" w:after="0"/>
        <w:ind w:left="120"/>
        <w:jc w:val="left"/>
      </w:pPr>
      <w:bookmarkStart w:id="32" w:name="block-59578195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5BBDC434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4526"/>
        <w:gridCol w:w="1598"/>
        <w:gridCol w:w="1745"/>
        <w:gridCol w:w="1829"/>
        <w:gridCol w:w="2847"/>
      </w:tblGrid>
      <w:tr w14:paraId="57BD98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5EAC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40471214"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9852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F4D8460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6494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DCDF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12A71F2">
            <w:pPr>
              <w:spacing w:before="0" w:after="0"/>
              <w:ind w:left="135"/>
              <w:jc w:val="left"/>
            </w:pPr>
          </w:p>
        </w:tc>
      </w:tr>
      <w:tr w14:paraId="2D970E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601D0FC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45FE53A">
            <w:pPr>
              <w:jc w:val="left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10521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6528433C"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CC6E5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79F830F"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37A58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4AA61A2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F94D1DA">
            <w:pPr>
              <w:jc w:val="left"/>
            </w:pPr>
          </w:p>
        </w:tc>
      </w:tr>
      <w:tr w14:paraId="61419B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C044B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E1F21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7C541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C8C0D3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4403E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A210A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FC87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C9063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31138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E2011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05874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777FC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3F3E3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B667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8A9C4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DAC46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94141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BCDBA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2FDB9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EF29B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557F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8C959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F7FE4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21472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41391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4F099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83E1B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7DC6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B6E56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C2BDD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D7EEC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69C6D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30EF1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F6127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4386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CC77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71ADE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F6235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66DF6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ACBECA6">
            <w:pPr>
              <w:jc w:val="left"/>
            </w:pPr>
          </w:p>
        </w:tc>
      </w:tr>
    </w:tbl>
    <w:p w14:paraId="20776E6E">
      <w:pPr>
        <w:sectPr>
          <w:pgSz w:w="16383" w:h="11906" w:orient="landscape"/>
          <w:pgMar w:top="720" w:right="720" w:bottom="720" w:left="720" w:header="720" w:footer="720" w:gutter="0"/>
          <w:cols w:space="720" w:num="1"/>
        </w:sectPr>
      </w:pPr>
    </w:p>
    <w:p w14:paraId="7F868936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4526"/>
        <w:gridCol w:w="1598"/>
        <w:gridCol w:w="1745"/>
        <w:gridCol w:w="1829"/>
        <w:gridCol w:w="2798"/>
      </w:tblGrid>
      <w:tr w14:paraId="39F457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78EC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31C7F958"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B696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F5BC0D0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4C2B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008E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DA287F1">
            <w:pPr>
              <w:spacing w:before="0" w:after="0"/>
              <w:ind w:left="135"/>
              <w:jc w:val="left"/>
            </w:pPr>
          </w:p>
        </w:tc>
      </w:tr>
      <w:tr w14:paraId="2DB397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AAF81C9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E2C4502">
            <w:pPr>
              <w:jc w:val="left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E0A6F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AD91428"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EB02A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393F9F37"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7BF28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3C10B05A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A8A996F">
            <w:pPr>
              <w:jc w:val="left"/>
            </w:pPr>
          </w:p>
        </w:tc>
      </w:tr>
      <w:tr w14:paraId="010851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3EC5F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40EF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2450E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5B28B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29FB3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C685A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8499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53278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613B5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D80EB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618DE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393CC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8A429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CC9B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3775C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4DA6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A8EA3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BB2CE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EC6DE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6EF31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2F46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3C977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4135D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E73F0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818F0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52FA1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DCC99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CC18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E3564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687D8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65AB6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E2206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90F29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62154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2BAC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5A811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0C0D9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A3E40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825D8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E5002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EC2DB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B031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AF5C4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668B1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A9F67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B468D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CE766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6255F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1A66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E112A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A8C6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34216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5A4C8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A6456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76A67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AFCF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6526E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5F29C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57F54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859EA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B235F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68D1A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6869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B9E64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9851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D403F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7162D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A0AF8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63B46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9FB5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9F71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38D5E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52729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C7D1D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C95A559">
            <w:pPr>
              <w:jc w:val="left"/>
            </w:pPr>
          </w:p>
        </w:tc>
      </w:tr>
    </w:tbl>
    <w:p w14:paraId="70A6CEDA">
      <w:pPr>
        <w:sectPr>
          <w:pgSz w:w="16383" w:h="11906" w:orient="landscape"/>
          <w:pgMar w:top="720" w:right="720" w:bottom="720" w:left="720" w:header="720" w:footer="720" w:gutter="0"/>
          <w:cols w:space="720" w:num="1"/>
        </w:sectPr>
      </w:pPr>
    </w:p>
    <w:p w14:paraId="716681DC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9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4712"/>
        <w:gridCol w:w="1504"/>
        <w:gridCol w:w="1677"/>
        <w:gridCol w:w="1765"/>
        <w:gridCol w:w="2847"/>
      </w:tblGrid>
      <w:tr w14:paraId="617211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C23A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49103578"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201B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DF135BA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5901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B5B3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050F24B">
            <w:pPr>
              <w:spacing w:before="0" w:after="0"/>
              <w:ind w:left="135"/>
              <w:jc w:val="left"/>
            </w:pPr>
          </w:p>
        </w:tc>
      </w:tr>
      <w:tr w14:paraId="68EB8E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51D53B7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F45AB76">
            <w:pPr>
              <w:jc w:val="left"/>
            </w:pP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36F15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7772F963">
            <w:pPr>
              <w:spacing w:before="0" w:after="0"/>
              <w:ind w:left="135"/>
              <w:jc w:val="left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0184B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DBE905D">
            <w:pPr>
              <w:spacing w:before="0" w:after="0"/>
              <w:ind w:left="135"/>
              <w:jc w:val="left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62738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4CA4BEF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8688BC1">
            <w:pPr>
              <w:jc w:val="left"/>
            </w:pPr>
          </w:p>
        </w:tc>
      </w:tr>
      <w:tr w14:paraId="0778AD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4446F4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EC1B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194D3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CFB82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3E3A5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1CD72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B9AA8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03956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57F6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60F62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B456B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C1397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6AF3B4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1049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542A66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51C2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60433B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4E728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54E3D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2C5E5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077C4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C0F69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A63C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621C3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689ED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A2E8B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2BF65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9CA1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619A8F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5E58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5658B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C5450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9E221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16D07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0383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A0B00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C7D3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85123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2F6C37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E72B0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C9532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348A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0EDBBD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2C43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1B8F5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C5E8C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66BBA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8C08F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9DBF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0C3E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065AF5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DA760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DD2C7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7ED071BC">
            <w:pPr>
              <w:jc w:val="left"/>
            </w:pPr>
          </w:p>
        </w:tc>
      </w:tr>
    </w:tbl>
    <w:p w14:paraId="35111A17">
      <w:pPr>
        <w:sectPr>
          <w:pgSz w:w="16383" w:h="11906" w:orient="landscape"/>
          <w:pgMar w:top="720" w:right="720" w:bottom="720" w:left="720" w:header="720" w:footer="720" w:gutter="0"/>
          <w:cols w:space="720" w:num="1"/>
        </w:sectPr>
      </w:pPr>
    </w:p>
    <w:p w14:paraId="1D509E88">
      <w:pPr>
        <w:sectPr>
          <w:pgSz w:w="16383" w:h="11906" w:orient="landscape"/>
          <w:pgMar w:top="720" w:right="720" w:bottom="720" w:left="720" w:header="720" w:footer="720" w:gutter="0"/>
          <w:cols w:space="720" w:num="1"/>
        </w:sectPr>
      </w:pPr>
      <w:bookmarkStart w:id="33" w:name="block-59578195"/>
    </w:p>
    <w:bookmarkEnd w:id="32"/>
    <w:bookmarkEnd w:id="33"/>
    <w:p w14:paraId="572EF146">
      <w:pPr>
        <w:spacing w:before="0" w:after="0"/>
        <w:ind w:left="120"/>
        <w:jc w:val="left"/>
      </w:pPr>
      <w:bookmarkStart w:id="34" w:name="block-59578196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 w14:paraId="0B28D2EA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4712"/>
        <w:gridCol w:w="1266"/>
        <w:gridCol w:w="1499"/>
        <w:gridCol w:w="1600"/>
        <w:gridCol w:w="1131"/>
        <w:gridCol w:w="2847"/>
      </w:tblGrid>
      <w:tr w14:paraId="448CAE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E085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5C106A74"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05C3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3AEE0A70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7D0F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EDBB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3FFAE51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3FD6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C060BF2">
            <w:pPr>
              <w:spacing w:before="0" w:after="0"/>
              <w:ind w:left="135"/>
              <w:jc w:val="left"/>
            </w:pPr>
          </w:p>
        </w:tc>
      </w:tr>
      <w:tr w14:paraId="6AAFFA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C90A430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1810EE1">
            <w:pPr>
              <w:jc w:val="left"/>
            </w:pP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18EF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30E7C937">
            <w:pPr>
              <w:spacing w:before="0" w:after="0"/>
              <w:ind w:left="135"/>
              <w:jc w:val="left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526F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7F12BF6"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D924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4FF5F227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A96FD30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AF2F532">
            <w:pPr>
              <w:jc w:val="left"/>
            </w:pPr>
          </w:p>
        </w:tc>
      </w:tr>
      <w:tr w14:paraId="61A4DC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D3FB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367D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2036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8495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750B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500A5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166685">
            <w:pPr>
              <w:spacing w:before="0" w:after="0"/>
              <w:ind w:left="135"/>
              <w:jc w:val="left"/>
            </w:pPr>
          </w:p>
        </w:tc>
      </w:tr>
      <w:tr w14:paraId="3A49B6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5E4D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1B8D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3033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62A4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5EE0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326F9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C64485">
            <w:pPr>
              <w:spacing w:before="0" w:after="0"/>
              <w:ind w:left="135"/>
              <w:jc w:val="left"/>
            </w:pPr>
          </w:p>
        </w:tc>
      </w:tr>
      <w:tr w14:paraId="186B83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5D5E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3826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D583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DC31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295F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84C9E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FCBB80">
            <w:pPr>
              <w:spacing w:before="0" w:after="0"/>
              <w:ind w:left="135"/>
              <w:jc w:val="left"/>
            </w:pPr>
          </w:p>
        </w:tc>
      </w:tr>
      <w:tr w14:paraId="6435FF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DD07F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022D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CDE9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02A4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6A04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A4972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2A2647">
            <w:pPr>
              <w:spacing w:before="0" w:after="0"/>
              <w:ind w:left="135"/>
              <w:jc w:val="left"/>
            </w:pPr>
          </w:p>
        </w:tc>
      </w:tr>
      <w:tr w14:paraId="08F77A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F8B5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AAFA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988E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C414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EC31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B6F46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531FA6">
            <w:pPr>
              <w:spacing w:before="0" w:after="0"/>
              <w:ind w:left="135"/>
              <w:jc w:val="left"/>
            </w:pPr>
          </w:p>
        </w:tc>
      </w:tr>
      <w:tr w14:paraId="571290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5E8F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CFF9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9DE4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33EF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C95E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894A7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002D2B">
            <w:pPr>
              <w:spacing w:before="0" w:after="0"/>
              <w:ind w:left="135"/>
              <w:jc w:val="left"/>
            </w:pPr>
          </w:p>
        </w:tc>
      </w:tr>
      <w:tr w14:paraId="53835E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D766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EEE1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66F2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C0D5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8010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6DDBC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7436BB">
            <w:pPr>
              <w:spacing w:before="0" w:after="0"/>
              <w:ind w:left="135"/>
              <w:jc w:val="left"/>
            </w:pPr>
          </w:p>
        </w:tc>
      </w:tr>
      <w:tr w14:paraId="2D7969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6F44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30B2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3028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8E99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8C9B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137E2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D3ADE4">
            <w:pPr>
              <w:spacing w:before="0" w:after="0"/>
              <w:ind w:left="135"/>
              <w:jc w:val="left"/>
            </w:pPr>
          </w:p>
        </w:tc>
      </w:tr>
      <w:tr w14:paraId="3F5EEC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B8CF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A5BA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7803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47AE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28A8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C9550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DDE199">
            <w:pPr>
              <w:spacing w:before="0" w:after="0"/>
              <w:ind w:left="135"/>
              <w:jc w:val="left"/>
            </w:pPr>
          </w:p>
        </w:tc>
      </w:tr>
      <w:tr w14:paraId="1E85D9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20AE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4A08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7F52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822E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35B0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74756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E8EB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"https://m.edsoo.ru/7f4211de"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https://m.edsoo.ru/7f4211de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3646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EFE6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47CD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D918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D3AF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11D6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DCD1D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7C77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"https://m.edsoo.ru/7f421382"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https://m.edsoo.ru/7f421382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583B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39F8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7C39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D36E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F4CF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4B8C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AF074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DD74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"https://m.edsoo.ru/7f42154e"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https://m.edsoo.ru/7f42154e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7A2D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4626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1F23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7AB8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4E11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4D63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7F752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0D9C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"https://m.edsoo.ru/7f4218be"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https://m.edsoo.ru/7f4218be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7A8E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E6FD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54AA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74E9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C337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E152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2A096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052926">
            <w:pPr>
              <w:spacing w:before="0" w:after="0"/>
              <w:ind w:left="135"/>
              <w:jc w:val="left"/>
            </w:pPr>
          </w:p>
        </w:tc>
      </w:tr>
      <w:tr w14:paraId="66E47E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2858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493A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D49C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C798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61DC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DDCA2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E78C65">
            <w:pPr>
              <w:spacing w:before="0" w:after="0"/>
              <w:ind w:left="135"/>
              <w:jc w:val="left"/>
            </w:pPr>
          </w:p>
        </w:tc>
      </w:tr>
      <w:tr w14:paraId="035930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2FFE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4C38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B88B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82B3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0F4A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ABAF3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D7D7CF">
            <w:pPr>
              <w:spacing w:before="0" w:after="0"/>
              <w:ind w:left="135"/>
              <w:jc w:val="left"/>
            </w:pPr>
          </w:p>
        </w:tc>
      </w:tr>
      <w:tr w14:paraId="57798E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9034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F083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F4A2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EB41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EF94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D78A0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847781">
            <w:pPr>
              <w:spacing w:before="0" w:after="0"/>
              <w:ind w:left="135"/>
              <w:jc w:val="left"/>
            </w:pPr>
          </w:p>
        </w:tc>
      </w:tr>
      <w:tr w14:paraId="0777DF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0263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FFC0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C656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964C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32D5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C3E38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A3721F">
            <w:pPr>
              <w:spacing w:before="0" w:after="0"/>
              <w:ind w:left="135"/>
              <w:jc w:val="left"/>
            </w:pPr>
          </w:p>
        </w:tc>
      </w:tr>
      <w:tr w14:paraId="68627B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CA4D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C214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5511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92F1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3364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14096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8EABB6">
            <w:pPr>
              <w:spacing w:before="0" w:after="0"/>
              <w:ind w:left="135"/>
              <w:jc w:val="left"/>
            </w:pPr>
          </w:p>
        </w:tc>
      </w:tr>
      <w:tr w14:paraId="16BB35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D06B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7FBC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1707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9E42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3146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A7A10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7113CB">
            <w:pPr>
              <w:spacing w:before="0" w:after="0"/>
              <w:ind w:left="135"/>
              <w:jc w:val="left"/>
            </w:pPr>
          </w:p>
        </w:tc>
      </w:tr>
      <w:tr w14:paraId="1D564B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BEBF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2E33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11D0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4750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EFD3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E276A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3420CF">
            <w:pPr>
              <w:spacing w:before="0" w:after="0"/>
              <w:ind w:left="135"/>
              <w:jc w:val="left"/>
            </w:pPr>
          </w:p>
        </w:tc>
      </w:tr>
      <w:tr w14:paraId="1453A6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846A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4212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34B7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163B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1A4C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50473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2B80E7">
            <w:pPr>
              <w:spacing w:before="0" w:after="0"/>
              <w:ind w:left="135"/>
              <w:jc w:val="left"/>
            </w:pPr>
          </w:p>
        </w:tc>
      </w:tr>
      <w:tr w14:paraId="1215BE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2F19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0F5A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70DB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1E87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089A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AFE63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E8F3A5">
            <w:pPr>
              <w:spacing w:before="0" w:after="0"/>
              <w:ind w:left="135"/>
              <w:jc w:val="left"/>
            </w:pPr>
          </w:p>
        </w:tc>
      </w:tr>
      <w:tr w14:paraId="3FACDC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1B5E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1547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95F5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EE33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651A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C6C0F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2AF757">
            <w:pPr>
              <w:spacing w:before="0" w:after="0"/>
              <w:ind w:left="135"/>
              <w:jc w:val="left"/>
            </w:pPr>
          </w:p>
        </w:tc>
      </w:tr>
      <w:tr w14:paraId="20D73D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BF5C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DDFF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85C1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302A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B9C8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F2AE3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52B551">
            <w:pPr>
              <w:spacing w:before="0" w:after="0"/>
              <w:ind w:left="135"/>
              <w:jc w:val="left"/>
            </w:pPr>
          </w:p>
        </w:tc>
      </w:tr>
      <w:tr w14:paraId="77573A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F6E51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4C44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E18B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CA8A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A824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0BA23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E0A9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"https://m.edsoo.ru/7f41feec"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https://m.edsoo.ru/7f41feec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4229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F6F0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D40D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9ACE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BA01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690E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B656E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E7D7C0">
            <w:pPr>
              <w:spacing w:before="0" w:after="0"/>
              <w:ind w:left="135"/>
              <w:jc w:val="left"/>
            </w:pPr>
          </w:p>
        </w:tc>
      </w:tr>
      <w:tr w14:paraId="3EB823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0189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A53B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BD85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EC0E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5893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26F16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8D44AA">
            <w:pPr>
              <w:spacing w:before="0" w:after="0"/>
              <w:ind w:left="135"/>
              <w:jc w:val="left"/>
            </w:pPr>
          </w:p>
        </w:tc>
      </w:tr>
      <w:tr w14:paraId="4B1169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0983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4A9A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E988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300D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AF09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926EE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84DFDC">
            <w:pPr>
              <w:spacing w:before="0" w:after="0"/>
              <w:ind w:left="135"/>
              <w:jc w:val="left"/>
            </w:pPr>
          </w:p>
        </w:tc>
      </w:tr>
      <w:tr w14:paraId="49A2CA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BB7A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E374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72FD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E629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57F4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C9BC3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23DE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"https://m.edsoo.ru/7f41fafa"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https://m.edsoo.ru/7f41fafa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3D66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6436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BFAB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6039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6355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8814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DDE2B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956F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"https://m.edsoo.ru/7f41fd70"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https://m.edsoo.ru/7f41fd70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93A2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2C7B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998E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2E6C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081F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D5D2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BDEEA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190629">
            <w:pPr>
              <w:spacing w:before="0" w:after="0"/>
              <w:ind w:left="135"/>
              <w:jc w:val="left"/>
            </w:pPr>
          </w:p>
        </w:tc>
      </w:tr>
      <w:tr w14:paraId="0C92D1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182F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33C0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784A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63E0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3A8D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007AA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BE8108">
            <w:pPr>
              <w:spacing w:before="0" w:after="0"/>
              <w:ind w:left="135"/>
              <w:jc w:val="left"/>
            </w:pPr>
          </w:p>
        </w:tc>
      </w:tr>
      <w:tr w14:paraId="6649CC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C185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5172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BE58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7750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C838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07CCB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DCA0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"https://m.edsoo.ru/7f421382"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https://m.edsoo.ru/7f421382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0C34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1B60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B087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8E60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2ECE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DDAC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88003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D9FF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"https://m.edsoo.ru/7f42154e"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https://m.edsoo.ru/7f42154e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E3EF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BF91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BD8E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6630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B3D7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AA94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72829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0FD7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"https://m.edsoo.ru/7f4218be"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https://m.edsoo.ru/7f4218be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6662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FDCD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73EB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9D7D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FCC7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5DA8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935FA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7F7E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"https://m.edsoo.ru/7f42276e"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https://m.edsoo.ru/7f42276e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C943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5218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4F39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4505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5ABA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315E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723C8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B0BE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"https://m.edsoo.ru/7f422930"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https://m.edsoo.ru/7f422930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5868E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CBFB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09C3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0B2E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4367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2A41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471DE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FFF3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"https://m.edsoo.ru/7f422af2"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https://m.edsoo.ru/7f422af2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629A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476A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6189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AFB2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9282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BB39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4341F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350E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"https://m.edsoo.ru/7f422cc8"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https://m.edsoo.ru/7f422cc8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ACDA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1600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E9F8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52C5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00A8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8146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1B2D8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C489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"https://m.edsoo.ru/7f422fca"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https://m.edsoo.ru/7f422fca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BDD8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A6F2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3FFD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C427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ABA5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DA21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DDDEC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3AD3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"https://m.edsoo.ru/7f423182"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https://m.edsoo.ru/7f423182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1F7C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E97B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D206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F71F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540E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2C88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7E842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7B4E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"https://m.edsoo.ru/7f42432a"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https://m.edsoo.ru/7f42432a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8727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FC91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2E79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D49B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9E36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0191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BA223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79AD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"https://m.edsoo.ru/7f42464a"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https://m.edsoo.ru/7f42464a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A03E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0564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6FAF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A60D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A87D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F8DC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D5EEB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DA2A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"https://m.edsoo.ru/7f424c12"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https://m.edsoo.ru/7f424c12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8901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ED49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9610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5A5E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BA3B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E408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8B507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3957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"https://m.edsoo.ru/7f424fd2"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https://m.edsoo.ru/7f424fd2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485F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4A20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87EE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46C6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4C7E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C92C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89807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EF03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"https://m.edsoo.ru/7f4251d0"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https://m.edsoo.ru/7f4251d0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7273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A826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B78E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4994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4F83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C048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F6CD4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2644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"https://m.edsoo.ru/7f423312"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https://m.edsoo.ru/7f423312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22AD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2FBF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A38B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D320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446C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E933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28A24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1A1E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"https://m.edsoo.ru/7f4237fe"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https://m.edsoo.ru/7f4237fe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C083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76C0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39A9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682C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00B7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F481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B0B28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80E6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"https://m.edsoo.ru/7f4239de"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https://m.edsoo.ru/7f4239de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3FD0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5C73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CEBB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7C12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AE86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A43C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1D1D5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F66EB5">
            <w:pPr>
              <w:spacing w:before="0" w:after="0"/>
              <w:ind w:left="135"/>
              <w:jc w:val="left"/>
            </w:pPr>
          </w:p>
        </w:tc>
      </w:tr>
      <w:tr w14:paraId="3C0A92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D5AC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B297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4D92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D398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5A99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BC047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AEC97F">
            <w:pPr>
              <w:spacing w:before="0" w:after="0"/>
              <w:ind w:left="135"/>
              <w:jc w:val="left"/>
            </w:pPr>
          </w:p>
        </w:tc>
      </w:tr>
      <w:tr w14:paraId="0BA975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32CF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980C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F021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72FE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045C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C6EF0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55DF4E">
            <w:pPr>
              <w:spacing w:before="0" w:after="0"/>
              <w:ind w:left="135"/>
              <w:jc w:val="left"/>
            </w:pPr>
          </w:p>
        </w:tc>
      </w:tr>
      <w:tr w14:paraId="6C662D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65B6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A8F5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9170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C26C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6866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F8D50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B725C4">
            <w:pPr>
              <w:spacing w:before="0" w:after="0"/>
              <w:ind w:left="135"/>
              <w:jc w:val="left"/>
            </w:pPr>
          </w:p>
        </w:tc>
      </w:tr>
      <w:tr w14:paraId="6081E3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8E74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996E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B9C9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5742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AA22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48122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2BE1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"https://m.edsoo.ru/7f420482"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https://m.edsoo.ru/7f420482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E51E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45FA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FA9C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3614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6F42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9886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A7968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EFE552">
            <w:pPr>
              <w:spacing w:before="0" w:after="0"/>
              <w:ind w:left="135"/>
              <w:jc w:val="left"/>
            </w:pPr>
          </w:p>
        </w:tc>
      </w:tr>
      <w:tr w14:paraId="24772D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5B822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C009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CFFB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7AD1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D368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CAD6A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0636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"https://m.edsoo.ru/7f42064e"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https://m.edsoo.ru/7f42064e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BEDA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0704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9B67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3BEE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E48C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6899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54500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0B85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"https://m.edsoo.ru/7f420806"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https://m.edsoo.ru/7f420806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2A3C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7F6E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081D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108D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C283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346D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49C19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AF07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"https://m.edsoo.ru/7f4209a0"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https://m.edsoo.ru/7f4209a0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2A3B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7411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C4A4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7027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2A6A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BF82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12D8C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28F8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"https://m.edsoo.ru/7f420e6e"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https://m.edsoo.ru/7f420e6e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8754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5579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E598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A285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EF44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5961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25B5C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E47E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"https://m.edsoo.ru/7f427c32"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https://m.edsoo.ru/7f427c32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3347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0FF4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40A9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AF4F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144A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6E09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FB534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29C5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"https://m.edsoo.ru/7f427e8a"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https://m.edsoo.ru/7f427e8a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D6DB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7E9A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383A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35D5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1E39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2ACA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B634F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3FF8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"https://m.edsoo.ru/7f42836c"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https://m.edsoo.ru/7f42836c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D231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55C6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D8DB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67D6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DF40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D55D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42564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D5888A">
            <w:pPr>
              <w:spacing w:before="0" w:after="0"/>
              <w:ind w:left="135"/>
              <w:jc w:val="left"/>
            </w:pPr>
          </w:p>
        </w:tc>
      </w:tr>
      <w:tr w14:paraId="59B4DF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8FE5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170F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6BAF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E6A8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E2CC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91D3B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B7C85A">
            <w:pPr>
              <w:spacing w:before="0" w:after="0"/>
              <w:ind w:left="135"/>
              <w:jc w:val="left"/>
            </w:pPr>
          </w:p>
        </w:tc>
      </w:tr>
      <w:tr w14:paraId="16DE22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9064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9500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4B01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50F8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480B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2CAD3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1346B0">
            <w:pPr>
              <w:spacing w:before="0" w:after="0"/>
              <w:ind w:left="135"/>
              <w:jc w:val="left"/>
            </w:pPr>
          </w:p>
        </w:tc>
      </w:tr>
      <w:tr w14:paraId="05276F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CDE2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2850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0777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F881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6596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3FC57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66B1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"https://m.edsoo.ru/7f4284de"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https://m.edsoo.ru/7f4284de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8A30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B668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57C1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6796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277E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B2D1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137F4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C757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"https://m.edsoo.ru/7f42865a"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https://m.edsoo.ru/7f42865a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C22C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FB6E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C74E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62EC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45F1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3EC1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09F2A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9BB6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"https://m.edsoo.ru/7f4287d6"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https://m.edsoo.ru/7f4287d6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3A1B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BF00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5B91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7ACC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DBF2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6F82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AE220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C49ABE">
            <w:pPr>
              <w:spacing w:before="0" w:after="0"/>
              <w:ind w:left="135"/>
              <w:jc w:val="left"/>
            </w:pPr>
          </w:p>
        </w:tc>
      </w:tr>
      <w:tr w14:paraId="3AADCA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D006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DA07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4EF2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E649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0459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7A256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8DA377">
            <w:pPr>
              <w:spacing w:before="0" w:after="0"/>
              <w:ind w:left="135"/>
              <w:jc w:val="left"/>
            </w:pPr>
          </w:p>
        </w:tc>
      </w:tr>
      <w:tr w14:paraId="08A56E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A46A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4EFA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78EB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BB7C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8FBE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BCD9B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59D9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"https://m.edsoo.ru/7f421044"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https://m.edsoo.ru/7f421044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05DD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A6CAF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B0DF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FB78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9334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933A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A143A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0C71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"https://m.edsoo.ru/7f41de76"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https://m.edsoo.ru/7f41de76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2B8C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2264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2B95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73FB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5A83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1377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B6B76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EB5F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"https://m.edsoo.ru/7f41dff2"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https://m.edsoo.ru/7f41dff2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9937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6145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A67C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5FB8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F459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D09C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D2BA5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7E069F">
            <w:pPr>
              <w:spacing w:before="0" w:after="0"/>
              <w:ind w:left="135"/>
              <w:jc w:val="left"/>
            </w:pPr>
          </w:p>
        </w:tc>
      </w:tr>
      <w:tr w14:paraId="66AE04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41BA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4A25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B899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776F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5761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A7BE4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38742C">
            <w:pPr>
              <w:spacing w:before="0" w:after="0"/>
              <w:ind w:left="135"/>
              <w:jc w:val="left"/>
            </w:pPr>
          </w:p>
        </w:tc>
      </w:tr>
      <w:tr w14:paraId="2D0F8C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415A4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7FEE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3550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225B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0129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56938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D361B9">
            <w:pPr>
              <w:spacing w:before="0" w:after="0"/>
              <w:ind w:left="135"/>
              <w:jc w:val="left"/>
            </w:pPr>
          </w:p>
        </w:tc>
      </w:tr>
      <w:tr w14:paraId="1A9200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C57CB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5D7B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3ABA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C620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0DB1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33EBB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EA9E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"https://m.edsoo.ru/7f41e16e"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https://m.edsoo.ru/7f41e16e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434C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DA09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FDA2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5BD9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E951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EDE8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F515E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DF96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"https://m.edsoo.ru/7f41e42a"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https://m.edsoo.ru/7f41e42a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C076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221C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7619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656A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DF1E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3543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68C2C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D0BE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"https://m.edsoo.ru/7f41e8a8"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https://m.edsoo.ru/7f41e8a8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B597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CA0E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BE06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1D8F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176C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F3BF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E9FBB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AFFF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"https://m.edsoo.ru/7f41ed80"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https://m.edsoo.ru/7f41ed80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8CA0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96BB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5708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B060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12D1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6F49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DF3E6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5C05D7">
            <w:pPr>
              <w:spacing w:before="0" w:after="0"/>
              <w:ind w:left="135"/>
              <w:jc w:val="left"/>
            </w:pPr>
          </w:p>
        </w:tc>
      </w:tr>
      <w:tr w14:paraId="1F06CE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F753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6193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B8C4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6ACE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D72E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CCD06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A5FC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"https://m.edsoo.ru/7f41ea24"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https://m.edsoo.ru/7f41ea24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EE69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0036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9063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B7FF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48DD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2D6C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3AEF2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90C5F7">
            <w:pPr>
              <w:spacing w:before="0" w:after="0"/>
              <w:ind w:left="135"/>
              <w:jc w:val="left"/>
            </w:pPr>
          </w:p>
        </w:tc>
      </w:tr>
      <w:tr w14:paraId="4D841E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B18A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2B48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C428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5F07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DC1B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280F6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48BD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"https://m.edsoo.ru/7f41ef06"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https://m.edsoo.ru/7f41ef06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9E6C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DC7D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8BB9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507C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E03D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D9C8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F4C30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1E5EF1">
            <w:pPr>
              <w:spacing w:before="0" w:after="0"/>
              <w:ind w:left="135"/>
              <w:jc w:val="left"/>
            </w:pPr>
          </w:p>
        </w:tc>
      </w:tr>
      <w:tr w14:paraId="6D7ACF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5ECD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668E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CF79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46A7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5C2A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05BA0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9D89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"https://m.edsoo.ru/7f41f078"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https://m.edsoo.ru/7f41f078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E70D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2E5C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5CC1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A1B4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4A27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070F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5098B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B7A2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"https://m.edsoo.ru/7f41f1fe"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https://m.edsoo.ru/7f41f1fe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3542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06FE4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5E1B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2604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D5B8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DE09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6C813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A981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"https://m.edsoo.ru/7f427282"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https://m.edsoo.ru/7f427282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413E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00A1E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9E8B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5397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18B2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6B82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E43C5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9D42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"https://m.edsoo.ru/7f427412"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https://m.edsoo.ru/7f427412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567E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C432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526A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B562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F1A3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6CBA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4B982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516F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"https://m.edsoo.ru/7f426d1e"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https://m.edsoo.ru/7f426d1e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95DE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2D4F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73EB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962F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BD39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52CF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5C93F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09077D">
            <w:pPr>
              <w:spacing w:before="0" w:after="0"/>
              <w:ind w:left="135"/>
              <w:jc w:val="left"/>
            </w:pPr>
          </w:p>
        </w:tc>
      </w:tr>
      <w:tr w14:paraId="65E2FA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914F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B4E5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5429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9BBE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B65B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20E30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53B7BB">
            <w:pPr>
              <w:spacing w:before="0" w:after="0"/>
              <w:ind w:left="135"/>
              <w:jc w:val="left"/>
            </w:pPr>
          </w:p>
        </w:tc>
      </w:tr>
      <w:tr w14:paraId="2D740D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1264A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D1A8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6640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8163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C9E5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DF4D2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B70004">
            <w:pPr>
              <w:spacing w:before="0" w:after="0"/>
              <w:ind w:left="135"/>
              <w:jc w:val="left"/>
            </w:pPr>
          </w:p>
        </w:tc>
      </w:tr>
      <w:tr w14:paraId="42ED59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9C39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F109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"Координаты и графики. Функции"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6A5A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53EE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19E8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E0BD7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F068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"https://m.edsoo.ru/7f41f50a"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https://m.edsoo.ru/7f41f50a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EA465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2CAF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62C9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EF8E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01E1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9D28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43873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D46F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"https://m.edsoo.ru/7f429c6c"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https://m.edsoo.ru/7f429c6c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A3E6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0D77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EC30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108B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D07B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2C69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0B2AD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8DCE5B">
            <w:pPr>
              <w:spacing w:before="0" w:after="0"/>
              <w:ind w:left="135"/>
              <w:jc w:val="left"/>
            </w:pPr>
          </w:p>
        </w:tc>
      </w:tr>
      <w:tr w14:paraId="0000FB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E486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45F8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D12B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2603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9F5F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4CE50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97CF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"https://m.edsoo.ru/7f429f32"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https://m.edsoo.ru/7f429f32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509E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9F63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98D3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5EA5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A20B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7E3B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639DC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9A2F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"https://m.edsoo.ru/7f42a0e0"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https://m.edsoo.ru/7f42a0e0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8782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060E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474B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9F0A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B869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E22B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DA767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FD261D">
            <w:pPr>
              <w:spacing w:before="0" w:after="0"/>
              <w:ind w:left="135"/>
              <w:jc w:val="left"/>
            </w:pPr>
          </w:p>
        </w:tc>
      </w:tr>
      <w:tr w14:paraId="2BE510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C739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FBE6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A438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7101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AAE5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C7410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3D36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"https://m.edsoo.ru/7f42a27a"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https://m.edsoo.ru/7f42a27a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EA5A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ED5C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4DD4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77FC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D8E1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8E2E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7792E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171B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"https://m.edsoo.ru/7f42a900"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https://m.edsoo.ru/7f42a900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5BCF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4E95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07D5CA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3DC3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F6AD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EEFACF">
            <w:pPr>
              <w:jc w:val="left"/>
            </w:pPr>
          </w:p>
        </w:tc>
      </w:tr>
    </w:tbl>
    <w:p w14:paraId="728AA918">
      <w:pPr>
        <w:sectPr>
          <w:pgSz w:w="16383" w:h="11906" w:orient="landscape"/>
          <w:pgMar w:top="720" w:right="720" w:bottom="720" w:left="720" w:header="720" w:footer="720" w:gutter="0"/>
          <w:cols w:space="720" w:num="1"/>
        </w:sectPr>
      </w:pPr>
    </w:p>
    <w:p w14:paraId="0966CA07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4640"/>
        <w:gridCol w:w="1311"/>
        <w:gridCol w:w="1533"/>
        <w:gridCol w:w="1631"/>
        <w:gridCol w:w="1157"/>
        <w:gridCol w:w="2847"/>
      </w:tblGrid>
      <w:tr w14:paraId="6D750C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85C8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56D07E9B"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AF0D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07BDD83A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416E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BB53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1026C557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3B5C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0614F0A">
            <w:pPr>
              <w:spacing w:before="0" w:after="0"/>
              <w:ind w:left="135"/>
              <w:jc w:val="left"/>
            </w:pPr>
          </w:p>
        </w:tc>
      </w:tr>
      <w:tr w14:paraId="4797F2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3BCB440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B384F24">
            <w:pPr>
              <w:jc w:val="left"/>
            </w:pP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8E29E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711EB49D">
            <w:pPr>
              <w:spacing w:before="0" w:after="0"/>
              <w:ind w:left="135"/>
              <w:jc w:val="left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259D1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5B4EDC50">
            <w:pPr>
              <w:spacing w:before="0" w:after="0"/>
              <w:ind w:left="135"/>
              <w:jc w:val="left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9004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2D9B72D0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93706AF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E0ECB32">
            <w:pPr>
              <w:jc w:val="left"/>
            </w:pPr>
          </w:p>
        </w:tc>
      </w:tr>
      <w:tr w14:paraId="04D4E1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47BF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3D40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E52C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20960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5017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83F2104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350B7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https://m.edsoo.ru/7f42d452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8C06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B3D56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63A6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B49DA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86E54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669E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35E8918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5E389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"https://m.edsoo.ru/7f42eaaa"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https://m.edsoo.ru/7f42eaaa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DD2E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985B6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3B90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3C62C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8C25C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DAC93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CBB494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B294E87">
            <w:pPr>
              <w:spacing w:before="0" w:after="0"/>
              <w:ind w:left="135"/>
              <w:jc w:val="left"/>
            </w:pPr>
          </w:p>
        </w:tc>
      </w:tr>
      <w:tr w14:paraId="6014E9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58601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BE69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1F18C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3B8FB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A078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5D10491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71C385F">
            <w:pPr>
              <w:spacing w:before="0" w:after="0"/>
              <w:ind w:left="135"/>
              <w:jc w:val="left"/>
            </w:pPr>
          </w:p>
        </w:tc>
      </w:tr>
      <w:tr w14:paraId="5A22DC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952E0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C868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838C6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D3D7E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7EA1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24EFAAA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B3E24D4">
            <w:pPr>
              <w:spacing w:before="0" w:after="0"/>
              <w:ind w:left="135"/>
              <w:jc w:val="left"/>
            </w:pPr>
          </w:p>
        </w:tc>
      </w:tr>
      <w:tr w14:paraId="664AF4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4D574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E24F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E52EC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C2D40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3E6C9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3F4C45D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C0C0767">
            <w:pPr>
              <w:spacing w:before="0" w:after="0"/>
              <w:ind w:left="135"/>
              <w:jc w:val="left"/>
            </w:pPr>
          </w:p>
        </w:tc>
      </w:tr>
      <w:tr w14:paraId="08CA6D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AA0E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9997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D78D8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ED499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8BD9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E5E8FC5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6D8FE20">
            <w:pPr>
              <w:spacing w:before="0" w:after="0"/>
              <w:ind w:left="135"/>
              <w:jc w:val="left"/>
            </w:pPr>
          </w:p>
        </w:tc>
      </w:tr>
      <w:tr w14:paraId="769259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E5AE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0717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DA504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A478F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5DE2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CDA9317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9B28BC9">
            <w:pPr>
              <w:spacing w:before="0" w:after="0"/>
              <w:ind w:left="135"/>
              <w:jc w:val="left"/>
            </w:pPr>
          </w:p>
        </w:tc>
      </w:tr>
      <w:tr w14:paraId="1B9BFA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3460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49FF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63957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109F0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B5DCC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7BA1B35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F2910BE">
            <w:pPr>
              <w:spacing w:before="0" w:after="0"/>
              <w:ind w:left="135"/>
              <w:jc w:val="left"/>
            </w:pPr>
          </w:p>
        </w:tc>
      </w:tr>
      <w:tr w14:paraId="49F443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18EA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7233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0AA1B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841D1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1B18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158588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73D96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"https://m.edsoo.ru/7f42d862"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https://m.edsoo.ru/7f42d862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2F1B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11E18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58E4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28CE9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5800C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D5642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A13BEE8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57BFD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"https://m.edsoo.ru/7f42d862"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https://m.edsoo.ru/7f42d862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B33A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EBF42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E2BF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D935D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8C4F8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5E256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380E9BC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9AF1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"https://m.edsoo.ru/7f42dd26"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https://m.edsoo.ru/7f42dd26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3165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76155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3D6B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A4544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CF287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5E24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B268A85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51B2D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"https://m.edsoo.ru/7f42ded4"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https://m.edsoo.ru/7f42ded4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E4D55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1AB11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1A90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91FE8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315D1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97F18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5011A7A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B1865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"https://m.edsoo.ru/7f42e0be"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https://m.edsoo.ru/7f42e0be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15FB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6FF19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1477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A67C0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09733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EF675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5253034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10CD2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"https://m.edsoo.ru/7f42e262"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https://m.edsoo.ru/7f42e262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037D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8B07B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E3B1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77AB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CA9A1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735F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D76A50D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650D8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"https://m.edsoo.ru/7f4354a4"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https://m.edsoo.ru/7f4354a4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258E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1AC7F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082B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FBBF3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7FFA2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35AD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01CDD49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725AC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"https://m.edsoo.ru/7f436098"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https://m.edsoo.ru/7f436098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B202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589F5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F19F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A9DA8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4D4A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E653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3EC532C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FAC7D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"https://m.edsoo.ru/7f435648"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https://m.edsoo.ru/7f435648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EA4F1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004CC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C90B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1E24B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3276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09DFD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61F3D29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8D916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"https://m.edsoo.ru/7f435648"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https://m.edsoo.ru/7f435648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F8E5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37822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C487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21BE9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FE339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4CA3C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44B4616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B61DF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"https://m.edsoo.ru/7f435648"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https://m.edsoo.ru/7f435648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C724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3A27A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3CB4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1C019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A2D19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B0E1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A31169C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FCD1D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"https://m.edsoo.ru/7f43599a"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https://m.edsoo.ru/7f43599a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4105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20875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E541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F6B84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F2376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A6E5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82629D6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A42C1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"https://m.edsoo.ru/7f435ed6"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https://m.edsoo.ru/7f435ed6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DA4F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59F06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9EEE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1640F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05631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9720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469AF1D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C1A4F16">
            <w:pPr>
              <w:spacing w:before="0" w:after="0"/>
              <w:ind w:left="135"/>
              <w:jc w:val="left"/>
            </w:pPr>
          </w:p>
        </w:tc>
      </w:tr>
      <w:tr w14:paraId="787EA2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2A80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AC90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95FC8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E228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9763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F8B0FD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9D6A86E">
            <w:pPr>
              <w:spacing w:before="0" w:after="0"/>
              <w:ind w:left="135"/>
              <w:jc w:val="left"/>
            </w:pPr>
          </w:p>
        </w:tc>
      </w:tr>
      <w:tr w14:paraId="34A32A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07509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0F13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64AD1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D260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1E54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D366FB1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1ABB1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"https://m.edsoo.ru/7f42fd38"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https://m.edsoo.ru/7f42fd38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174A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0F1EB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0BCE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25055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60ADA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B536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A6F99A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5EE85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"https://m.edsoo.ru/7f42fd38"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https://m.edsoo.ru/7f42fd38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8839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61BC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275E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"Квадратные корни. 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9370F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42EB7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E70E4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D4EA77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2A6B2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"https://m.edsoo.ru/7f42ec80"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https://m.edsoo.ru/7f42ec80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6637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0808A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4101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13BE2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1D6C9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29D43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AC6C231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76702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"https://m.edsoo.ru/7f430382"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https://m.edsoo.ru/7f430382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71C6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A13BA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56E8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273C8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B6F29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EDD6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4D6892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3726CB">
            <w:pPr>
              <w:spacing w:before="0" w:after="0"/>
              <w:ind w:left="135"/>
              <w:jc w:val="left"/>
            </w:pPr>
          </w:p>
        </w:tc>
      </w:tr>
      <w:tr w14:paraId="5D6998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86C39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3338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CAF66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3BC60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ECD5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9EC83E4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6F4C55A">
            <w:pPr>
              <w:spacing w:before="0" w:after="0"/>
              <w:ind w:left="135"/>
              <w:jc w:val="left"/>
            </w:pPr>
          </w:p>
        </w:tc>
      </w:tr>
      <w:tr w14:paraId="5DAEC4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11A6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B95C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6584C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B33F3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5B1C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7ADD6EB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02476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"https://m.edsoo.ru/7f4308e6"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https://m.edsoo.ru/7f4308e6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4611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0CC45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1FC4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8C684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5C77E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872C1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1E43F1E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F7924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"https://m.edsoo.ru/7f430a8a"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https://m.edsoo.ru/7f430a8a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F18B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601A7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B302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FA341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4B5DE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52E55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998E5F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57087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"https://m.edsoo.ru/7f430f44"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https://m.edsoo.ru/7f430f44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5243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CF6C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5BDC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D860E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AB950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A145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E2D8A2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661CA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"https://m.edsoo.ru/7f430f44"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https://m.edsoo.ru/7f430f44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3EF5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27CD2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DEC0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510DC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11B86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19D29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33617F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6B893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"https://m.edsoo.ru/7f43128c"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https://m.edsoo.ru/7f43128c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B0AB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51143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6E17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874FF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85EC4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2374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783816B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14815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"https://m.edsoo.ru/7f4315c0"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https://m.edsoo.ru/7f4315c0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6B3E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6E97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0173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EA8AC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B2006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FEE2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D07AF3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1E5A1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"https://m.edsoo.ru/7f4318c2"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https://m.edsoo.ru/7f4318c2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EC4F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25C4D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BE2D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37BBE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CC3E5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4DB9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DC6DD46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9F646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"https://m.edsoo.ru/7f431a20"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https://m.edsoo.ru/7f431a20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AD14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583B5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3202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D653C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50661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8D23B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31D6441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552E0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"https://m.edsoo.ru/7f43259c"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https://m.edsoo.ru/7f43259c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4D2A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F5CCE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D27D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E7F3F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DC06A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DCFBB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8FEC257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7492E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https://m.edsoo.ru/7f432736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CC86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B597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14B3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D6E72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15316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88D8B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C7E0E88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79287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https://m.edsoo.ru/7f432736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885A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28692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B24C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D49B0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7A277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17A97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0A55C7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4B3F5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"https://m.edsoo.ru/7f431d36"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https://m.edsoo.ru/7f431d36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083B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CD9BF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6284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D7538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A8342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717D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86FC109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DABF6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"https://m.edsoo.ru/7f42ee1a"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https://m.edsoo.ru/7f42ee1a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2E00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DD854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829F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C6925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8F393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D26BB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429572E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2A4ED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"https://m.edsoo.ru/7f42ee1a"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https://m.edsoo.ru/7f42ee1a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2012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F1B31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2EF9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3884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91584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ACCD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EF815D5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E3DC7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"https://m.edsoo.ru/7f42ee1a"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https://m.edsoo.ru/7f42ee1a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52E1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1F7CC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FA93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39F1E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FF32D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A801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F25F40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3BE15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"https://m.edsoo.ru/7f42f158"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https://m.edsoo.ru/7f42f158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0AF8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9E6F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1C5B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60A8D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519D4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18D8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80437F4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92182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"https://m.edsoo.ru/7f42f3f6"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https://m.edsoo.ru/7f42f3f6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4ADF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9E41E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A146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6325D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C0BE5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0F48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1CF5C7A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B12AB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"https://m.edsoo.ru/7f42f5a4"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https://m.edsoo.ru/7f42f5a4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3E13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3EDD0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0BD2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6ED29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0D250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34E2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4C85D54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EA8E2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"https://m.edsoo.ru/7f42fef0"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https://m.edsoo.ru/7f42fef0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9D75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C3C26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8264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369B4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531D5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B8273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8476C4D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4E1DF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"https://m.edsoo.ru/7f430076"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https://m.edsoo.ru/7f430076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F42F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1C92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3DCA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D32BF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4D92D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2E87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7D93147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4099C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"https://m.edsoo.ru/7f43c542"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https://m.edsoo.ru/7f43c542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07F6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31AF2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F5C3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003DC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5453B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C52D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AF89223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B9635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"https://m.edsoo.ru/7f43c3d0"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https://m.edsoo.ru/7f43c3d0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779E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06E61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53D6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EADE8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CD8A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C64E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57B67DE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57D53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"https://m.edsoo.ru/7f4328c6"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https://m.edsoo.ru/7f4328c6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E94A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D2ABB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E1EC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29E8C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EBE0A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14E7C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9B009D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03490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"https://m.edsoo.ru/7f432b6e"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https://m.edsoo.ru/7f432b6e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41C6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052F1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0154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D64D9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2512B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033C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13F68E6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34F60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"https://m.edsoo.ru/7f42f75c"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https://m.edsoo.ru/7f42f75c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FF79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EFEA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0E1A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A346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AA7CB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32E4F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D246DB9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E89A4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"https://m.edsoo.ru/7f42f8f6"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https://m.edsoo.ru/7f42f8f6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14F2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C059D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8480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543EE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C239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7AAA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DD68276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D1AB2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"https://m.edsoo.ru/7f4301f2"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https://m.edsoo.ru/7f4301f2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507B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2AAC5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49C2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E4FFB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AE60E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1F30E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EA9EBE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CD7F3E2">
            <w:pPr>
              <w:spacing w:before="0" w:after="0"/>
              <w:ind w:left="135"/>
              <w:jc w:val="left"/>
            </w:pPr>
          </w:p>
        </w:tc>
      </w:tr>
      <w:tr w14:paraId="695A31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DB3EF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3180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3D301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4C5C8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3857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C02E013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21AC826">
            <w:pPr>
              <w:spacing w:before="0" w:after="0"/>
              <w:ind w:left="135"/>
              <w:jc w:val="left"/>
            </w:pPr>
          </w:p>
        </w:tc>
      </w:tr>
      <w:tr w14:paraId="2E3278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BCB2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29D5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4B1A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22384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F7A5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DDB0CAA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20A8458">
            <w:pPr>
              <w:spacing w:before="0" w:after="0"/>
              <w:ind w:left="135"/>
              <w:jc w:val="left"/>
            </w:pPr>
          </w:p>
        </w:tc>
      </w:tr>
      <w:tr w14:paraId="576FF1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87E23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F3C1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53719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E5FED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0F97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09B771B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3950554">
            <w:pPr>
              <w:spacing w:before="0" w:after="0"/>
              <w:ind w:left="135"/>
              <w:jc w:val="left"/>
            </w:pPr>
          </w:p>
        </w:tc>
      </w:tr>
      <w:tr w14:paraId="259A4C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8B5A9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AED0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65D97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127A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7F8A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885B54C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571ADA4">
            <w:pPr>
              <w:spacing w:before="0" w:after="0"/>
              <w:ind w:left="135"/>
              <w:jc w:val="left"/>
            </w:pPr>
          </w:p>
        </w:tc>
      </w:tr>
      <w:tr w14:paraId="136C51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A9658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A03B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AA379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5C5CC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577BC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3373082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C73C67">
            <w:pPr>
              <w:spacing w:before="0" w:after="0"/>
              <w:ind w:left="135"/>
              <w:jc w:val="left"/>
            </w:pPr>
          </w:p>
        </w:tc>
      </w:tr>
      <w:tr w14:paraId="481FE5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30BDF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CA81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C763F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C3944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2AD9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2FC1428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ACCEBB2">
            <w:pPr>
              <w:spacing w:before="0" w:after="0"/>
              <w:ind w:left="135"/>
              <w:jc w:val="left"/>
            </w:pPr>
          </w:p>
        </w:tc>
      </w:tr>
      <w:tr w14:paraId="5257F7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630418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2195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6DEE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38DDC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2118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C7B740B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955F8D8">
            <w:pPr>
              <w:spacing w:before="0" w:after="0"/>
              <w:ind w:left="135"/>
              <w:jc w:val="left"/>
            </w:pPr>
          </w:p>
        </w:tc>
      </w:tr>
      <w:tr w14:paraId="353FB7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4B2B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7663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66787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305F5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90D10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D636106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01DD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"https://m.edsoo.ru/7f43d6d6"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https://m.edsoo.ru/7f43d6d6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ED87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37F0F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52CA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7078C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3D3B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9A2CA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5825C74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DDF53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"https://m.edsoo.ru/7f43d6d6"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https://m.edsoo.ru/7f43d6d6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B3CD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1B89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2FF2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B8965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382FE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510D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58CC70C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06FC076">
            <w:pPr>
              <w:spacing w:before="0" w:after="0"/>
              <w:ind w:left="135"/>
              <w:jc w:val="left"/>
            </w:pPr>
          </w:p>
        </w:tc>
      </w:tr>
      <w:tr w14:paraId="1A0608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253EF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293F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A6A4C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9B54D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9D40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2F7EE48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9120287">
            <w:pPr>
              <w:spacing w:before="0" w:after="0"/>
              <w:ind w:left="135"/>
              <w:jc w:val="left"/>
            </w:pPr>
          </w:p>
        </w:tc>
      </w:tr>
      <w:tr w14:paraId="45D25D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1E054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E38E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03CB1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A047F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EEAF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051689B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9800010">
            <w:pPr>
              <w:spacing w:before="0" w:after="0"/>
              <w:ind w:left="135"/>
              <w:jc w:val="left"/>
            </w:pPr>
          </w:p>
        </w:tc>
      </w:tr>
      <w:tr w14:paraId="146010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C2C4E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22EE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4CCE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7BD28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A164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97500D0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6389D96">
            <w:pPr>
              <w:spacing w:before="0" w:after="0"/>
              <w:ind w:left="135"/>
              <w:jc w:val="left"/>
            </w:pPr>
          </w:p>
        </w:tc>
      </w:tr>
      <w:tr w14:paraId="52193B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B1BE4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BEC4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D19B2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E57BB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5E57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78F85F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AB9C821">
            <w:pPr>
              <w:spacing w:before="0" w:after="0"/>
              <w:ind w:left="135"/>
              <w:jc w:val="left"/>
            </w:pPr>
          </w:p>
        </w:tc>
      </w:tr>
      <w:tr w14:paraId="272854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EF417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2638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E1AEB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5D193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3210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A92C5C8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C1F5EAA">
            <w:pPr>
              <w:spacing w:before="0" w:after="0"/>
              <w:ind w:left="135"/>
              <w:jc w:val="left"/>
            </w:pPr>
          </w:p>
        </w:tc>
      </w:tr>
      <w:tr w14:paraId="5E3F44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D3FB8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2AAA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41578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C959A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FCCEA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C0A634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1EDE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"https://m.edsoo.ru/7f42c692"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https://m.edsoo.ru/7f42c692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D4D5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16B75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86BD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56BD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7EFF7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3B69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05F8D4F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B3738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"https://m.edsoo.ru/7f42c840"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https://m.edsoo.ru/7f42c840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D0C8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C0D4B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34AC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D2C83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985F6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2612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2739708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6F710CB">
            <w:pPr>
              <w:spacing w:before="0" w:after="0"/>
              <w:ind w:left="135"/>
              <w:jc w:val="left"/>
            </w:pPr>
          </w:p>
        </w:tc>
      </w:tr>
      <w:tr w14:paraId="1463E8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4E33E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9F3D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75552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C9111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FD04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7431002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CCD0C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"https://m.edsoo.ru/7f42cb88"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https://m.edsoo.ru/7f42cb88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B266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3B3E3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74A1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C52C3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AC90D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88A2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A070CB1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645C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"https://m.edsoo.ru/7f42cd2c"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https://m.edsoo.ru/7f42cd2c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1F13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495D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9D87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CF812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1B00F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56C5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0B3B73C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F4273BF">
            <w:pPr>
              <w:spacing w:before="0" w:after="0"/>
              <w:ind w:left="135"/>
              <w:jc w:val="left"/>
            </w:pPr>
          </w:p>
        </w:tc>
      </w:tr>
      <w:tr w14:paraId="744362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80B04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69CD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37FDA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A05E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0068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42B388C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64F21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"https://m.edsoo.ru/7f42c9e4"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https://m.edsoo.ru/7f42c9e4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798E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565F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E404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DE033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4F774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5243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82C663E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F78E8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"https://m.edsoo.ru/7f42c9e4"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https://m.edsoo.ru/7f42c9e4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651F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51886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70CA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"Неравенства. 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C2453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B8511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398F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3332511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24B3C9E">
            <w:pPr>
              <w:spacing w:before="0" w:after="0"/>
              <w:ind w:left="135"/>
              <w:jc w:val="left"/>
            </w:pPr>
          </w:p>
        </w:tc>
      </w:tr>
      <w:tr w14:paraId="52DF53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99E00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8A6A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B298D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005EB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6B6A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3FDFE7A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7ECD8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"https://m.edsoo.ru/7f433c12"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https://m.edsoo.ru/7f433c12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458E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8307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C202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2F93C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F7EC6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8DBF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D9337DB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B0D77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"https://m.edsoo.ru/7f433d84"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https://m.edsoo.ru/7f433d84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62F4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07715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8421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EE0D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8D74D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43CB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6FD3535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510CCDC">
            <w:pPr>
              <w:spacing w:before="0" w:after="0"/>
              <w:ind w:left="135"/>
              <w:jc w:val="left"/>
            </w:pPr>
          </w:p>
        </w:tc>
      </w:tr>
      <w:tr w14:paraId="689BC5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DF3A3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406B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B7328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021D4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5EEA0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784EFE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7B11D0A">
            <w:pPr>
              <w:spacing w:before="0" w:after="0"/>
              <w:ind w:left="135"/>
              <w:jc w:val="left"/>
            </w:pPr>
          </w:p>
        </w:tc>
      </w:tr>
      <w:tr w14:paraId="1D7D80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D536E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8C60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3B277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6754F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700C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A37FB73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28B0609">
            <w:pPr>
              <w:spacing w:before="0" w:after="0"/>
              <w:ind w:left="135"/>
              <w:jc w:val="left"/>
            </w:pPr>
          </w:p>
        </w:tc>
      </w:tr>
      <w:tr w14:paraId="1D50B5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30374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ECFF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8275A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C4B2F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0A8E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44F91A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6B4A21">
            <w:pPr>
              <w:spacing w:before="0" w:after="0"/>
              <w:ind w:left="135"/>
              <w:jc w:val="left"/>
            </w:pPr>
          </w:p>
        </w:tc>
      </w:tr>
      <w:tr w14:paraId="63158A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BD2EF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7F76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BF5CE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81077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4337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73A9B6E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3D36F9B">
            <w:pPr>
              <w:spacing w:before="0" w:after="0"/>
              <w:ind w:left="135"/>
              <w:jc w:val="left"/>
            </w:pPr>
          </w:p>
        </w:tc>
      </w:tr>
      <w:tr w14:paraId="7D5F8C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17C44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5B9A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086CC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56D32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AAF4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416D42D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69057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"https://m.edsoo.ru/7f434bbc"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https://m.edsoo.ru/7f434bbc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B5590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F8D97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0726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5C65C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5BF98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4CB50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016526E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8B964D">
            <w:pPr>
              <w:spacing w:before="0" w:after="0"/>
              <w:ind w:left="135"/>
              <w:jc w:val="left"/>
            </w:pPr>
          </w:p>
        </w:tc>
      </w:tr>
      <w:tr w14:paraId="261531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6BA9A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AD68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6FE8C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2488A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463F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46B5092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7683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"https://m.edsoo.ru/7f4343e2"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https://m.edsoo.ru/7f4343e2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F082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FEB1B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1A72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D8F4B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4DB4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4281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2D84AD1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538D0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"https://m.edsoo.ru/7f434572"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https://m.edsoo.ru/7f434572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68D0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1CA00B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6B8D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Функции y =x², y = x³, y = </w:t>
            </w:r>
            <w:r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  <w:rtl/>
              </w:rPr>
              <w:t>٧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x, y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40235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E1C2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96CA3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99AAB69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77B90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"https://m.edsoo.ru/7f434d38"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https://m.edsoo.ru/7f434d38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AABD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18D4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AC81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25B7D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0AE4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55385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A56E6E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1DEEB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"https://m.edsoo.ru/7f4371aa"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https://m.edsoo.ru/7f4371aa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05AE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837C7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10BA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FFEF0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BDA38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B1EF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F064689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0FFE4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"https://m.edsoo.ru/7f434eb4"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https://m.edsoo.ru/7f434eb4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183C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58DA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61F6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3E40E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8DED2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71B1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1808BD5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E750E76">
            <w:pPr>
              <w:spacing w:before="0" w:after="0"/>
              <w:ind w:left="135"/>
              <w:jc w:val="left"/>
            </w:pPr>
          </w:p>
        </w:tc>
      </w:tr>
      <w:tr w14:paraId="3D8D48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1405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9E60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10299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C0BEF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61C8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C21EEC0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04A76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"https://m.edsoo.ru/7f43736c"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https://m.edsoo.ru/7f43736c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68B4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E9994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92E6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7EB67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8C582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A65F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C42FDB8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35AC7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"https://m.edsoo.ru/7f437510"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https://m.edsoo.ru/7f437510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470D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87C02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F5C4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C187F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E9612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53EF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2E1DFF5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3A39D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"https://m.edsoo.ru/7f4376b4"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https://m.edsoo.ru/7f4376b4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A85D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EF112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E80F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5CB33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34D85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3F211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8094FB0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9C4AD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"https://m.edsoo.ru/7f436b88"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https://m.edsoo.ru/7f436b88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C693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51352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096B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E9E51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922EB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D94A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83216D2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ED1ED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"https://m.edsoo.ru/7f437858"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https://m.edsoo.ru/7f437858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6C75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CD4A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32AB29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B9D55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1928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AFA09C">
            <w:pPr>
              <w:jc w:val="left"/>
            </w:pPr>
          </w:p>
        </w:tc>
      </w:tr>
    </w:tbl>
    <w:p w14:paraId="5B17062D">
      <w:pPr>
        <w:sectPr>
          <w:pgSz w:w="16383" w:h="11906" w:orient="landscape"/>
          <w:pgMar w:top="720" w:right="720" w:bottom="720" w:left="720" w:header="720" w:footer="720" w:gutter="0"/>
          <w:cols w:space="720" w:num="1"/>
        </w:sectPr>
      </w:pPr>
    </w:p>
    <w:p w14:paraId="036C45F5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9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4748"/>
        <w:gridCol w:w="1240"/>
        <w:gridCol w:w="1481"/>
        <w:gridCol w:w="1584"/>
        <w:gridCol w:w="1116"/>
        <w:gridCol w:w="2847"/>
      </w:tblGrid>
      <w:tr w14:paraId="5C848B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FDC6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34BBE4FF">
            <w:pPr>
              <w:spacing w:before="0" w:after="0"/>
              <w:ind w:left="135"/>
              <w:jc w:val="left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DFE8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5F42C6A0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CA55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8EFB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0071F080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D005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DD63738">
            <w:pPr>
              <w:spacing w:before="0" w:after="0"/>
              <w:ind w:left="135"/>
              <w:jc w:val="left"/>
            </w:pPr>
          </w:p>
        </w:tc>
      </w:tr>
      <w:tr w14:paraId="2A3C72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745401E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8BEDAEA">
            <w:pPr>
              <w:jc w:val="left"/>
            </w:pP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01394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60B68CC4">
            <w:pPr>
              <w:spacing w:before="0" w:after="0"/>
              <w:ind w:left="135"/>
              <w:jc w:val="left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F6F6F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18849633">
            <w:pPr>
              <w:spacing w:before="0" w:after="0"/>
              <w:ind w:left="135"/>
              <w:jc w:val="left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BE0D5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1E8BA0C0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3353972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0A2BB03">
            <w:pPr>
              <w:jc w:val="left"/>
            </w:pPr>
          </w:p>
        </w:tc>
      </w:tr>
      <w:tr w14:paraId="3C85CD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2C5E9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76CC9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04DCE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50A8B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D4023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BF9B288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B7C18CD">
            <w:pPr>
              <w:spacing w:before="0" w:after="0"/>
              <w:ind w:left="135"/>
              <w:jc w:val="left"/>
            </w:pPr>
          </w:p>
        </w:tc>
      </w:tr>
      <w:tr w14:paraId="41D8A7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D92F0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763BE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5D7A4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1CCD6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E3704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74603BD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D343A55">
            <w:pPr>
              <w:spacing w:before="0" w:after="0"/>
              <w:ind w:left="135"/>
              <w:jc w:val="left"/>
            </w:pPr>
          </w:p>
        </w:tc>
      </w:tr>
      <w:tr w14:paraId="480A8B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5D480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AA65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41E4B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EBFDC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437EB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4067DE1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788AAEA">
            <w:pPr>
              <w:spacing w:before="0" w:after="0"/>
              <w:ind w:left="135"/>
              <w:jc w:val="left"/>
            </w:pPr>
          </w:p>
        </w:tc>
      </w:tr>
      <w:tr w14:paraId="3D8307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39C8A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A4EDA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91CA5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5EDD4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4073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D9F60FF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8F0314D">
            <w:pPr>
              <w:spacing w:before="0" w:after="0"/>
              <w:ind w:left="135"/>
              <w:jc w:val="left"/>
            </w:pPr>
          </w:p>
        </w:tc>
      </w:tr>
      <w:tr w14:paraId="4D4D15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37718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12A7A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C45EC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EF688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9C334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A1863A3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CB94D83">
            <w:pPr>
              <w:spacing w:before="0" w:after="0"/>
              <w:ind w:left="135"/>
              <w:jc w:val="left"/>
            </w:pPr>
          </w:p>
        </w:tc>
      </w:tr>
      <w:tr w14:paraId="6EFB9D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28DA5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21EF5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1E01E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7D230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3FBD1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F409461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812CE9A">
            <w:pPr>
              <w:spacing w:before="0" w:after="0"/>
              <w:ind w:left="135"/>
              <w:jc w:val="left"/>
            </w:pPr>
          </w:p>
        </w:tc>
      </w:tr>
      <w:tr w14:paraId="4887A4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C6BA5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55CA2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6BA1F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CC8D0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4C0AA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B72E1B2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FC2D97F">
            <w:pPr>
              <w:spacing w:before="0" w:after="0"/>
              <w:ind w:left="135"/>
              <w:jc w:val="left"/>
            </w:pPr>
          </w:p>
        </w:tc>
      </w:tr>
      <w:tr w14:paraId="112ED2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D714BC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1DDD8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65F54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500AB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693B2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F8E26D8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79C7F48">
            <w:pPr>
              <w:spacing w:before="0" w:after="0"/>
              <w:ind w:left="135"/>
              <w:jc w:val="left"/>
            </w:pPr>
          </w:p>
        </w:tc>
      </w:tr>
      <w:tr w14:paraId="74F519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CDE6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DF7AC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ACC2A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B0136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6EAE9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0439D48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B0F93C7">
            <w:pPr>
              <w:spacing w:before="0" w:after="0"/>
              <w:ind w:left="135"/>
              <w:jc w:val="left"/>
            </w:pPr>
          </w:p>
        </w:tc>
      </w:tr>
      <w:tr w14:paraId="76C19B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0C033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3BF45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13703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99B22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8D806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99F0E61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806FB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 ЦОК </w:t>
            </w:r>
            <w:r>
              <w:fldChar w:fldCharType="begin"/>
            </w:r>
            <w:r>
              <w:instrText xml:space="preserve"> HYPERLINK "https://m.edsoo.ru/7f43bf66"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https://m.edsoo.ru/7f43bf66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25F1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BB1C6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3CFB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936D5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2319C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45EB6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E7B2207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C87D875">
            <w:pPr>
              <w:spacing w:before="0" w:after="0"/>
              <w:ind w:left="135"/>
              <w:jc w:val="left"/>
            </w:pPr>
          </w:p>
        </w:tc>
      </w:tr>
      <w:tr w14:paraId="4DE7B3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43700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423A5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AAFAE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27943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2C8DF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B5E5E4E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4137A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"https://m.edsoo.ru/7f43c542"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https://m.edsoo.ru/7f43c542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1697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B85F3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76556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82192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01A9D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DFA10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39162DD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2622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"https://m.edsoo.ru/7f43c542"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https://m.edsoo.ru/7f43c542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0ADB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277624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FC0EE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EF957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E451B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B0D7D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4E5290D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80F64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"https://m.edsoo.ru/7f43c3d0"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https://m.edsoo.ru/7f43c3d0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4411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44D99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62C20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8A461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95C5C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6337D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6A7783B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B431B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"https://m.edsoo.ru/7f43c3d0"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https://m.edsoo.ru/7f43c3d0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7FBF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55452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DB0D0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DD055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138F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81696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144675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F5EDA96">
            <w:pPr>
              <w:spacing w:before="0" w:after="0"/>
              <w:ind w:left="135"/>
              <w:jc w:val="left"/>
            </w:pPr>
          </w:p>
        </w:tc>
      </w:tr>
      <w:tr w14:paraId="2A5729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5C6D8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02D7E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0E08A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D81BF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00D80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F48BC08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F560A9C">
            <w:pPr>
              <w:spacing w:before="0" w:after="0"/>
              <w:ind w:left="135"/>
              <w:jc w:val="left"/>
            </w:pPr>
          </w:p>
        </w:tc>
      </w:tr>
      <w:tr w14:paraId="34A94A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7884D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A52E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E7025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FD6D1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B1A70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0468C36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EF88B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"https://m.edsoo.ru/7f43c9b6"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https://m.edsoo.ru/7f43c9b6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E528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42ADA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098B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1041B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97A68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88631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0AFD7D5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F3352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"https://m.edsoo.ru/7f43c9b6"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https://m.edsoo.ru/7f43c9b6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8227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09464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D4146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F8456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6D207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B6CC5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77B3E3A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C5FBB8C">
            <w:pPr>
              <w:spacing w:before="0" w:after="0"/>
              <w:ind w:left="135"/>
              <w:jc w:val="left"/>
            </w:pPr>
          </w:p>
        </w:tc>
      </w:tr>
      <w:tr w14:paraId="212A3E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F2069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7B741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4F0C6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4A549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3A69A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57A2144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86DFF8C">
            <w:pPr>
              <w:spacing w:before="0" w:after="0"/>
              <w:ind w:left="135"/>
              <w:jc w:val="left"/>
            </w:pPr>
          </w:p>
        </w:tc>
      </w:tr>
      <w:tr w14:paraId="4BFA40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AC675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CA718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3B21D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4B811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0A324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D46F68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B6D52A7">
            <w:pPr>
              <w:spacing w:before="0" w:after="0"/>
              <w:ind w:left="135"/>
              <w:jc w:val="left"/>
            </w:pPr>
          </w:p>
        </w:tc>
      </w:tr>
      <w:tr w14:paraId="050CE4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C47034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9ABE2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4A478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E2AFBD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93FDE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499DC99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328B748">
            <w:pPr>
              <w:spacing w:before="0" w:after="0"/>
              <w:ind w:left="135"/>
              <w:jc w:val="left"/>
            </w:pPr>
          </w:p>
        </w:tc>
      </w:tr>
      <w:tr w14:paraId="784DC1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8ED7A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52AC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D1640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00744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6EF21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810410C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A3E5D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"https://m.edsoo.ru/7f43d0b4"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https://m.edsoo.ru/7f43d0b4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7FD1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DD791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33A7D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787ED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0E65F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A546F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989EC2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62042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"https://m.edsoo.ru/7f43d0b4"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https://m.edsoo.ru/7f43d0b4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AAD1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31788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57ADD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5AE91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E0606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FD253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1474659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7D0685A">
            <w:pPr>
              <w:spacing w:before="0" w:after="0"/>
              <w:ind w:left="135"/>
              <w:jc w:val="left"/>
            </w:pPr>
          </w:p>
        </w:tc>
      </w:tr>
      <w:tr w14:paraId="231602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30B3A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518AF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2AC48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B933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5BA56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F4BC50B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127281A">
            <w:pPr>
              <w:spacing w:before="0" w:after="0"/>
              <w:ind w:left="135"/>
              <w:jc w:val="left"/>
            </w:pPr>
          </w:p>
        </w:tc>
      </w:tr>
      <w:tr w14:paraId="14C92B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7472C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B92B7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FA9C1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9CA67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7FF66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E1A6D7F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3E2BB20">
            <w:pPr>
              <w:spacing w:before="0" w:after="0"/>
              <w:ind w:left="135"/>
              <w:jc w:val="left"/>
            </w:pPr>
          </w:p>
        </w:tc>
      </w:tr>
      <w:tr w14:paraId="4527A1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8D91D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FC4DB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D6AF9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29C38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2E77A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563DE2A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6A3F037">
            <w:pPr>
              <w:spacing w:before="0" w:after="0"/>
              <w:ind w:left="135"/>
              <w:jc w:val="left"/>
            </w:pPr>
          </w:p>
        </w:tc>
      </w:tr>
      <w:tr w14:paraId="5C386D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5367F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92A60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730BA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6DD6F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7BC7F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88DDBB6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17E22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"https://m.edsoo.ru/7f43d23a"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https://m.edsoo.ru/7f43d23a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48A6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A2359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48BED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23443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66BEC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244DE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2FB4AC5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A8415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"https://m.edsoo.ru/7f43d55a"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https://m.edsoo.ru/7f43d55a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4436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C7BD5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65AB2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EDBC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12CFB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733C7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334CD30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8A81774">
            <w:pPr>
              <w:spacing w:before="0" w:after="0"/>
              <w:ind w:left="135"/>
              <w:jc w:val="left"/>
            </w:pPr>
          </w:p>
        </w:tc>
      </w:tr>
      <w:tr w14:paraId="26D598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4D886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F8A98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5175A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C5BB0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EDF45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4938556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2DE0E44">
            <w:pPr>
              <w:spacing w:before="0" w:after="0"/>
              <w:ind w:left="135"/>
              <w:jc w:val="left"/>
            </w:pPr>
          </w:p>
        </w:tc>
      </w:tr>
      <w:tr w14:paraId="5CEB00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C380D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ED593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9A58A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9973A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24100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18F9401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D3B6D6C">
            <w:pPr>
              <w:spacing w:before="0" w:after="0"/>
              <w:ind w:left="135"/>
              <w:jc w:val="left"/>
            </w:pPr>
          </w:p>
        </w:tc>
      </w:tr>
      <w:tr w14:paraId="1B3DBD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130D4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234BE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EF7D2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D1E73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12506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8B17C40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D1E2416">
            <w:pPr>
              <w:spacing w:before="0" w:after="0"/>
              <w:ind w:left="135"/>
              <w:jc w:val="left"/>
            </w:pPr>
          </w:p>
        </w:tc>
      </w:tr>
      <w:tr w14:paraId="24C258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73965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4BE25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C91DD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F32DB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BB2E4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2072B55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1AD6D11">
            <w:pPr>
              <w:spacing w:before="0" w:after="0"/>
              <w:ind w:left="135"/>
              <w:jc w:val="left"/>
            </w:pPr>
          </w:p>
        </w:tc>
      </w:tr>
      <w:tr w14:paraId="1B2FEC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09130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66E6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77ED9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C369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18A2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B6A5A3E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7C292E8">
            <w:pPr>
              <w:spacing w:before="0" w:after="0"/>
              <w:ind w:left="135"/>
              <w:jc w:val="left"/>
            </w:pPr>
          </w:p>
        </w:tc>
      </w:tr>
      <w:tr w14:paraId="1C3E55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3CB58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CF1B7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6946B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BF6B2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873F6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D4C4E2F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7EAD79F">
            <w:pPr>
              <w:spacing w:before="0" w:after="0"/>
              <w:ind w:left="135"/>
              <w:jc w:val="left"/>
            </w:pPr>
          </w:p>
        </w:tc>
      </w:tr>
      <w:tr w14:paraId="465881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68163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84B4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8578E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230D3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F5A83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83544B8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D41E0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"https://m.edsoo.ru/7f43ad5a"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https://m.edsoo.ru/7f43ad5a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1963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20E94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DFD2C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4D903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DE77C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066C9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94D84AF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7EBE5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"https://m.edsoo.ru/7f43af08"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https://m.edsoo.ru/7f43af08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4174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06D96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2325F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0333C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3858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47720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734534B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D3182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"https://m.edsoo.ru/7f43af08"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https://m.edsoo.ru/7f43af08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0C22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BDD6C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56142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CA409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AE95E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CB092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981B909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90ACE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"https://m.edsoo.ru/7f43af08"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https://m.edsoo.ru/7f43af08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053B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ADC42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8BFDC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CB9AE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D135E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C3C5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D95954B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A26E553">
            <w:pPr>
              <w:spacing w:before="0" w:after="0"/>
              <w:ind w:left="135"/>
              <w:jc w:val="left"/>
            </w:pPr>
          </w:p>
        </w:tc>
      </w:tr>
      <w:tr w14:paraId="7C1774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3C445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465F2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D03A4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0A5C6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77998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132563B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A3C97F7">
            <w:pPr>
              <w:spacing w:before="0" w:after="0"/>
              <w:ind w:left="135"/>
              <w:jc w:val="left"/>
            </w:pPr>
          </w:p>
        </w:tc>
      </w:tr>
      <w:tr w14:paraId="12A373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6775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4D6C2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77147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98FA8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391ED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25CE42B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2CF999E">
            <w:pPr>
              <w:spacing w:before="0" w:after="0"/>
              <w:ind w:left="135"/>
              <w:jc w:val="left"/>
            </w:pPr>
          </w:p>
        </w:tc>
      </w:tr>
      <w:tr w14:paraId="55E893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A2E73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7B9A4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EF023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44ACE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89F2F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0B38816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2F829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"https://m.edsoo.ru/7f43b098"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https://m.edsoo.ru/7f43b098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5214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609F6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7179C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9D5F3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FE76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BF52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28F0F09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C19CE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"https://m.edsoo.ru/7f43b21e"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https://m.edsoo.ru/7f43b21e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DCE7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E5FE2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51981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D8598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3244F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760C2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0C86AFE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7B346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"https://m.edsoo.ru/7f43b5a2"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https://m.edsoo.ru/7f43b5a2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0D24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48C99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B1EB9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971C6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63CB0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11888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C86DB42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6336D14">
            <w:pPr>
              <w:spacing w:before="0" w:after="0"/>
              <w:ind w:left="135"/>
              <w:jc w:val="left"/>
            </w:pPr>
          </w:p>
        </w:tc>
      </w:tr>
      <w:tr w14:paraId="5BE4D6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D1D6F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DA74A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77038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0B407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68C6E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82FD5AF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CA2FD11">
            <w:pPr>
              <w:spacing w:before="0" w:after="0"/>
              <w:ind w:left="135"/>
              <w:jc w:val="left"/>
            </w:pPr>
          </w:p>
        </w:tc>
      </w:tr>
      <w:tr w14:paraId="120FC1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9F236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1836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F4522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B732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21827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283BA54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AE432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"https://m.edsoo.ru/7f43b098"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https://m.edsoo.ru/7f43b098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8067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EEE1E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E9AA1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DF4F1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69779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1B73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39867D9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6C112A5">
            <w:pPr>
              <w:spacing w:before="0" w:after="0"/>
              <w:ind w:left="135"/>
              <w:jc w:val="left"/>
            </w:pPr>
          </w:p>
        </w:tc>
      </w:tr>
      <w:tr w14:paraId="3C696D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C516A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8A5CE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C5CBF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6EEDE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CF8A4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5447201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C327CB0">
            <w:pPr>
              <w:spacing w:before="0" w:after="0"/>
              <w:ind w:left="135"/>
              <w:jc w:val="left"/>
            </w:pPr>
          </w:p>
        </w:tc>
      </w:tr>
      <w:tr w14:paraId="2B9FEE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407B3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3A69A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9F4F5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5379B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65CD6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D66EF07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4E081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"https://m.edsoo.ru/7f4396c6"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https://m.edsoo.ru/7f4396c6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F1F3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381CC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8FBAB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5FB40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7791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209D0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D35119C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F8EAD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"https://m.edsoo.ru/7f439842"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https://m.edsoo.ru/7f439842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EA19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E66A9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F24A5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F21F6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4A531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4039C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1039895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57743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"https://m.edsoo.ru/7f4399b4"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https://m.edsoo.ru/7f4399b4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B425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16AB9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7E809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1CC16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209C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9DCBA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A4A341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2B71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"https://m.edsoo.ru/7f439eb4"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https://m.edsoo.ru/7f439eb4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E434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A410F4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DA50A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698E7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4560B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3EDCE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55E19DF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109F5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"https://m.edsoo.ru/7f43a03a"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https://m.edsoo.ru/7f43a03a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1C1D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B0BB5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233DE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5C09B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FF186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B2BF9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76049F7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B724F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"https://m.edsoo.ru/7f43a1ac"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https://m.edsoo.ru/7f43a1ac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5C6E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50D96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74D5B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B797D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D8536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7CD74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CC7B80A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D1B91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"https://m.edsoo.ru/7f43a31e"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https://m.edsoo.ru/7f43a31e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9518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16013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3F989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6A7D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4E35E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38665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2E95B2A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12147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"https://m.edsoo.ru/7f43a526"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https://m.edsoo.ru/7f43a526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E585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5EC6C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27FD6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C3C22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167FA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55813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8C0B4DE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6F40D91">
            <w:pPr>
              <w:spacing w:before="0" w:after="0"/>
              <w:ind w:left="135"/>
              <w:jc w:val="left"/>
            </w:pPr>
          </w:p>
        </w:tc>
      </w:tr>
      <w:tr w14:paraId="5A6A7C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040AB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9F87E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9034B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9CAB8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3E832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AE37BE1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D1657CB">
            <w:pPr>
              <w:spacing w:before="0" w:after="0"/>
              <w:ind w:left="135"/>
              <w:jc w:val="left"/>
            </w:pPr>
          </w:p>
        </w:tc>
      </w:tr>
      <w:tr w14:paraId="02574A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3D73D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AE965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7120B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800B9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14DC0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7F95350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2B4BC41">
            <w:pPr>
              <w:spacing w:before="0" w:after="0"/>
              <w:ind w:left="135"/>
              <w:jc w:val="left"/>
            </w:pPr>
          </w:p>
        </w:tc>
      </w:tr>
      <w:tr w14:paraId="1308D3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7AE4F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A2ED0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AA50E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B9447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670F6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76C9EBD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94EBE5A">
            <w:pPr>
              <w:spacing w:before="0" w:after="0"/>
              <w:ind w:left="135"/>
              <w:jc w:val="left"/>
            </w:pPr>
          </w:p>
        </w:tc>
      </w:tr>
      <w:tr w14:paraId="180DBC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78E26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032E8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67341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761F1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9A24D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2BCDB1E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1907EF7">
            <w:pPr>
              <w:spacing w:before="0" w:after="0"/>
              <w:ind w:left="135"/>
              <w:jc w:val="left"/>
            </w:pPr>
          </w:p>
        </w:tc>
      </w:tr>
      <w:tr w14:paraId="1ED7D0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89F6C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2CAE9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365A7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5074C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0B008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ACC4691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A30AC4A">
            <w:pPr>
              <w:spacing w:before="0" w:after="0"/>
              <w:ind w:left="135"/>
              <w:jc w:val="left"/>
            </w:pPr>
          </w:p>
        </w:tc>
      </w:tr>
      <w:tr w14:paraId="59D93D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6DA01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15CC2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476E0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50021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E61B5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4D8D3EE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396285E">
            <w:pPr>
              <w:spacing w:before="0" w:after="0"/>
              <w:ind w:left="135"/>
              <w:jc w:val="left"/>
            </w:pPr>
          </w:p>
        </w:tc>
      </w:tr>
      <w:tr w14:paraId="27D5C0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170B7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5E4FE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30872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BF2ED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3BC20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E436531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B9697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"https://m.edsoo.ru/7f43ab84"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https://m.edsoo.ru/7f43ab84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3804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92432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AB310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7D0E3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5E144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2CF3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F6D2318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A146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"https://m.edsoo.ru/7f43e6c6"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https://m.edsoo.ru/7f43e6c6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7017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D954B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AA6D1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Задание последовательности рекуррентной формулой и формулой n-го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E3505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755F6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E6C1E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6A03F61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19319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"https://m.edsoo.ru/7f43ebda"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https://m.edsoo.ru/7f43ebda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6C9B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63489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19C3D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020CA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0ECAA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674FE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7F2C19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1463E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"https://m.edsoo.ru/7f43ed7e"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https://m.edsoo.ru/7f43ed7e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E59B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7C93D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37801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BF847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67386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C5B29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C75D147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BF037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"https://m.edsoo.ru/7f43f3b4"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https://m.edsoo.ru/7f43f3b4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7910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24D86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2C5F3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47ED2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78FA6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854B7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AA413D0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664E8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"https://m.edsoo.ru/7f43f58a"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https://m.edsoo.ru/7f43f58a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3AA9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24F76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67382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59157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954AB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4344A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61C94C8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86C86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"https://m.edsoo.ru/7f43ef2c"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https://m.edsoo.ru/7f43ef2c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3C5C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9E74A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653C0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F4119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B9683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68A53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F43EFF5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1BAB2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"https://m.edsoo.ru/7f43f0c6"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https://m.edsoo.ru/7f43f0c6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3588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F520C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7481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949DF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1ADCD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4235B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DE5E7B2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B3668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"https://m.edsoo.ru/7f43f72e"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https://m.edsoo.ru/7f43f72e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2CED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BFCFD2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B2D2C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F865F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D0306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35F40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42C7574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7381C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"https://m.edsoo.ru/7f43f8a0"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https://m.edsoo.ru/7f43f8a0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EF1F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B5A4E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26171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DF486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B6D53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27C38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D24A2DE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BE4D72F">
            <w:pPr>
              <w:spacing w:before="0" w:after="0"/>
              <w:ind w:left="135"/>
              <w:jc w:val="left"/>
            </w:pPr>
          </w:p>
        </w:tc>
      </w:tr>
      <w:tr w14:paraId="138B00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8D4B3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F31D2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FCDB8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FC4E6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DDEF7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BD390A4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BDFF98F">
            <w:pPr>
              <w:spacing w:before="0" w:after="0"/>
              <w:ind w:left="135"/>
              <w:jc w:val="left"/>
            </w:pPr>
          </w:p>
        </w:tc>
      </w:tr>
      <w:tr w14:paraId="5A6D07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DE48C4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5CC0B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1329D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CE72F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5B1C6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8631046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4927D3C">
            <w:pPr>
              <w:spacing w:before="0" w:after="0"/>
              <w:ind w:left="135"/>
              <w:jc w:val="left"/>
            </w:pPr>
          </w:p>
        </w:tc>
      </w:tr>
      <w:tr w14:paraId="129A53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C9B0B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AD515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A6431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73659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322B1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41113BD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A28A6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"https://m.edsoo.ru/7f43fe0e"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https://m.edsoo.ru/7f43fe0e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7304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321A8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26607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37001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AE41C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5029D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F6DAD24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3802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"https://m.edsoo.ru/7f4401a6"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https://m.edsoo.ru/7f4401a6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9065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712A6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2CF6E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E2514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B173B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0FE05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E36C51E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19F1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"https://m.edsoo.ru/7f4404f8"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https://m.edsoo.ru/7f4404f8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C10E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81426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AB55A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850A8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03460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B5615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381117C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4B3FFC5">
            <w:pPr>
              <w:spacing w:before="0" w:after="0"/>
              <w:ind w:left="135"/>
              <w:jc w:val="left"/>
            </w:pPr>
          </w:p>
        </w:tc>
      </w:tr>
      <w:tr w14:paraId="7977F5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A69151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69DFB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D7303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D8722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98FD9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88AB298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6B8A9E6">
            <w:pPr>
              <w:spacing w:before="0" w:after="0"/>
              <w:ind w:left="135"/>
              <w:jc w:val="left"/>
            </w:pPr>
          </w:p>
        </w:tc>
      </w:tr>
      <w:tr w14:paraId="6E2B04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C61B5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21136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8040A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0C1DA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8C958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062F3B4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4A30D24">
            <w:pPr>
              <w:spacing w:before="0" w:after="0"/>
              <w:ind w:left="135"/>
              <w:jc w:val="left"/>
            </w:pPr>
          </w:p>
        </w:tc>
      </w:tr>
      <w:tr w14:paraId="53FE5B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44187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5B2BB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7EDB5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0134A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599BF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FFA51F0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9E6AB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"https://m.edsoo.ru/7f443b12"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https://m.edsoo.ru/7f443b12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D959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6ACEA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403DB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9B77A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200B3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4C062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8C1E90E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34B86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"https://m.edsoo.ru/7f443cd4"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https://m.edsoo.ru/7f443cd4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EE21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D2F54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F9FC6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5E858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F0012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F6F05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2217FAC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E9A13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"https://m.edsoo.ru/7f443fea"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https://m.edsoo.ru/7f443fea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FBCD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67A54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E13ED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5D90C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7A701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44F8B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6FEFC69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F12CE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"https://m.edsoo.ru/7f4441ca"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https://m.edsoo.ru/7f4441ca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981E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E3278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1C950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32E10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B9C10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CA149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DCF98E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7D7C5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"https://m.edsoo.ru/7f444364"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https://m.edsoo.ru/7f444364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568BE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4E874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D369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FF80A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B9043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5D8E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925C716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ED93B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"https://m.edsoo.ru/7f4446f2"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https://m.edsoo.ru/7f4446f2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B342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1D3BA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2A30D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544BB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F3A48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73C9D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D532561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9198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"https://m.edsoo.ru/7f444a94"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https://m.edsoo.ru/7f444a94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2BCC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C9135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B0A14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29605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CA5B2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C42D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A6C3987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6D156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"https://m.edsoo.ru/7f444c56"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https://m.edsoo.ru/7f444c56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95FF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B5628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758DE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1EBBC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3935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AFAB7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C0AADEA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A824E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"https://m.edsoo.ru/7f444f44"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https://m.edsoo.ru/7f444f44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12D8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2062E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8F248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18C27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0DC51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53EEB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0C4FA6C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6F9D0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"https://m.edsoo.ru/7f44516a"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https://m.edsoo.ru/7f44516a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8C50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56427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F6C48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DE094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995F0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0E229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A3A113C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C34A0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"https://m.edsoo.ru/7f4452e6"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https://m.edsoo.ru/7f4452e6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EA79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60C84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6B9D0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05234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0251C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57350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1DDA3F6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54757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"https://m.edsoo.ru/7f445516"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https://m.edsoo.ru/7f445516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D09D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8A0D5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47BA7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A1F4F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63741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D84DA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3BBE607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F9A990F">
            <w:pPr>
              <w:spacing w:before="0" w:after="0"/>
              <w:ind w:left="135"/>
              <w:jc w:val="left"/>
            </w:pPr>
          </w:p>
        </w:tc>
      </w:tr>
      <w:tr w14:paraId="363CB7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CC268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E524C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EBCD1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C2D03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3CA50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1544DF0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81A218B">
            <w:pPr>
              <w:spacing w:before="0" w:after="0"/>
              <w:ind w:left="135"/>
              <w:jc w:val="left"/>
            </w:pPr>
          </w:p>
        </w:tc>
      </w:tr>
      <w:tr w14:paraId="07A447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01EC3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537E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DEC26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A4EF6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D84AA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2E7C802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9DCECC4">
            <w:pPr>
              <w:spacing w:before="0" w:after="0"/>
              <w:ind w:left="135"/>
              <w:jc w:val="left"/>
            </w:pPr>
          </w:p>
        </w:tc>
      </w:tr>
      <w:tr w14:paraId="0A71F8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D651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D5F6D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6FF53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738DB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57BB57">
            <w:pPr>
              <w:jc w:val="left"/>
            </w:pPr>
          </w:p>
        </w:tc>
      </w:tr>
    </w:tbl>
    <w:p w14:paraId="3EE861D0">
      <w:pPr>
        <w:sectPr>
          <w:pgSz w:w="16383" w:h="11906" w:orient="landscape"/>
          <w:pgMar w:top="720" w:right="720" w:bottom="720" w:left="720" w:header="720" w:footer="720" w:gutter="0"/>
          <w:cols w:space="720" w:num="1"/>
        </w:sectPr>
      </w:pPr>
    </w:p>
    <w:p w14:paraId="6F153989">
      <w:pPr>
        <w:sectPr>
          <w:pgSz w:w="16383" w:h="11906" w:orient="landscape"/>
          <w:pgMar w:top="720" w:right="720" w:bottom="720" w:left="720" w:header="720" w:footer="720" w:gutter="0"/>
          <w:cols w:space="720" w:num="1"/>
        </w:sectPr>
      </w:pPr>
      <w:bookmarkStart w:id="35" w:name="block-59578196"/>
    </w:p>
    <w:bookmarkEnd w:id="34"/>
    <w:bookmarkEnd w:id="35"/>
    <w:p w14:paraId="1015C920">
      <w:pPr>
        <w:spacing w:before="199" w:after="199" w:line="336" w:lineRule="auto"/>
        <w:ind w:left="120"/>
        <w:jc w:val="left"/>
      </w:pPr>
      <w:bookmarkStart w:id="36" w:name="block-59578200"/>
      <w:r>
        <w:rPr>
          <w:rFonts w:ascii="Times New Roman" w:hAnsi="Times New Roman"/>
          <w:b/>
          <w:i w:val="0"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14:paraId="21A7D5EA">
      <w:pPr>
        <w:spacing w:before="199" w:after="199" w:line="336" w:lineRule="auto"/>
        <w:ind w:left="120"/>
        <w:jc w:val="left"/>
      </w:pPr>
    </w:p>
    <w:p w14:paraId="333AD7A1">
      <w:pPr>
        <w:spacing w:before="199" w:after="199" w:line="336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7 КЛАСС</w:t>
      </w:r>
    </w:p>
    <w:p w14:paraId="457044CD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4"/>
        <w:gridCol w:w="9082"/>
      </w:tblGrid>
      <w:tr w14:paraId="3F6ECA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DB1B2F6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89F9B66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14:paraId="1D43D1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9163684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73B80C3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</w:t>
            </w:r>
          </w:p>
        </w:tc>
      </w:tr>
      <w:tr w14:paraId="02A9D8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583A1C1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799A45A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14:paraId="7764F6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9E2A6F9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6BCC6BC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14:paraId="14FFE5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568270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3D82EAB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14:paraId="6671D9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26E21A2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8449B49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Сравнивать и упорядочивать рациональные числа</w:t>
            </w:r>
          </w:p>
        </w:tc>
      </w:tr>
      <w:tr w14:paraId="6F8E0D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12666B1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F805BD9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Округлять числа</w:t>
            </w:r>
          </w:p>
        </w:tc>
      </w:tr>
      <w:tr w14:paraId="55CF32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E5E9147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3AD87C6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</w:t>
            </w:r>
          </w:p>
        </w:tc>
      </w:tr>
      <w:tr w14:paraId="6C7CA5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DC1991A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657DEEC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признаки делимости, разложение на множители натуральных чисел</w:t>
            </w:r>
          </w:p>
        </w:tc>
      </w:tr>
      <w:tr w14:paraId="653172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62BAE4C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3EDC530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14:paraId="305867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843F294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DD8E686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</w:t>
            </w:r>
          </w:p>
        </w:tc>
      </w:tr>
      <w:tr w14:paraId="00AB5A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E8504C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5FDA035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14:paraId="6D7470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83C7627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F36DE55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значения буквенных выражений при заданных значениях переменных</w:t>
            </w:r>
          </w:p>
        </w:tc>
      </w:tr>
      <w:tr w14:paraId="106B1B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B461429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610C983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14:paraId="553BDE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28B93A4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4259B84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14:paraId="136C56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1C685A5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CC28259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14:paraId="733EA1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914C529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F848F54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14:paraId="295283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52DA826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E718D85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14:paraId="6E386F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D47E5EC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6E57F4D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</w:t>
            </w:r>
          </w:p>
        </w:tc>
      </w:tr>
      <w:tr w14:paraId="7CA5CE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2BF8C40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6EA204E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</w:t>
            </w:r>
          </w:p>
        </w:tc>
      </w:tr>
      <w:tr w14:paraId="62C4D5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FCF4A9F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2CA6824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графические методы при решении линейных уравнений и их систем</w:t>
            </w:r>
          </w:p>
        </w:tc>
      </w:tr>
      <w:tr w14:paraId="310FB4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2EF4B4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4306FBF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14:paraId="04146C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70B3AAC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F13540A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14:paraId="4B57B2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C54501F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0E5E98D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14:paraId="5DF4AC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216E5C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FC06612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14:paraId="6396CE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F8BF48F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14CBB37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Координаты и графики. Функции</w:t>
            </w:r>
          </w:p>
        </w:tc>
      </w:tr>
      <w:tr w14:paraId="7F320A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999356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44D361A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14:paraId="1CE578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4293B61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6E10BCF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Отмечать в координатной плоскости точки по заданным координатам</w:t>
            </w:r>
          </w:p>
        </w:tc>
      </w:tr>
      <w:tr w14:paraId="0D5812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D5D712E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051F65D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b w:val="0"/>
                <w:i w:val="0"/>
                <w:color w:val="333333"/>
                <w:sz w:val="24"/>
                <w:shd w:val="clear" w:fill="FFFFFF"/>
              </w:rPr>
              <w:t>y = |х|</w:t>
            </w:r>
          </w:p>
        </w:tc>
      </w:tr>
      <w:tr w14:paraId="7C22E9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B7E2204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8191D1A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14:paraId="1E453E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A70C709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B609CDE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значение функции по значению её аргумента</w:t>
            </w:r>
          </w:p>
        </w:tc>
      </w:tr>
      <w:tr w14:paraId="513301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1630EA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043FD12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14:paraId="7CE70C9B">
      <w:pPr>
        <w:spacing w:before="0" w:after="0"/>
        <w:ind w:left="120"/>
        <w:jc w:val="left"/>
      </w:pPr>
    </w:p>
    <w:p w14:paraId="645377D7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8 КЛАСС</w:t>
      </w:r>
    </w:p>
    <w:p w14:paraId="3228928A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8"/>
        <w:gridCol w:w="9048"/>
      </w:tblGrid>
      <w:tr w14:paraId="5AE678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746F696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F57DFF9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14:paraId="463D9D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4D96744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7B4FB76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</w:t>
            </w:r>
          </w:p>
        </w:tc>
      </w:tr>
      <w:tr w14:paraId="414027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71F6E76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0855D66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14:paraId="6947EC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CC5A546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305FEA18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14:paraId="550ADA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E7F9F5F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B8CC01A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14:paraId="5EC8E9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889F9E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A3DD67C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</w:t>
            </w:r>
          </w:p>
        </w:tc>
      </w:tr>
      <w:tr w14:paraId="4BC93F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695ED8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72FC978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14:paraId="0B7FAF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5313BE3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674D7B2A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 w14:paraId="1B6D1A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1F39A00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6E450B8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Раскладывать квадратный трёхчлен на множители</w:t>
            </w:r>
          </w:p>
        </w:tc>
      </w:tr>
      <w:tr w14:paraId="60E9EA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CB66739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63BC953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14:paraId="08E996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C724B3E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6F6B28E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</w:t>
            </w:r>
          </w:p>
        </w:tc>
      </w:tr>
      <w:tr w14:paraId="746752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F82C261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F40D306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14:paraId="55490F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A9EAB90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E57F2CC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14:paraId="5DA058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A00D7C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1FD0D9D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14:paraId="6C1109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3E7BB80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3E47C616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14:paraId="637FD6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CC340F6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331C497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</w:t>
            </w:r>
          </w:p>
        </w:tc>
      </w:tr>
      <w:tr w14:paraId="6B7FF4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36FF1D5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01C870A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14:paraId="23E3D7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B5CF24A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2D6E565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Строить графики элементарных функций вида:  </w:t>
            </w:r>
          </w:p>
          <w:p w14:paraId="7958FDB4">
            <w:pPr>
              <w:jc w:val="left"/>
            </w:pPr>
            <m:oMathPara>
              <m:oMath>
                <m:r>
                  <m:rPr/>
                  <w:rPr>
                    <w:rFonts w:ascii="Cambria Math" w:hAnsi="Cambria Math" w:eastAsia="Cambria Math" w:cs="Cambria Math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hAnsi="Cambria Math" w:eastAsia="Cambria Math" w:cs="Cambria Math"/>
                  </w:rPr>
                  <m:t>/</m:t>
                </m:r>
                <m:r>
                  <m:rPr/>
                  <w:rPr>
                    <w:rFonts w:ascii="Cambria Math" w:hAnsi="Cambria Math" w:eastAsia="Cambria Math" w:cs="Cambria Math"/>
                  </w:rPr>
                  <m:t>x</m:t>
                </m:r>
              </m:oMath>
            </m:oMathPara>
          </w:p>
          <w:p w14:paraId="1A801937">
            <w:pPr>
              <w:spacing w:before="0" w:after="0" w:line="288" w:lineRule="auto"/>
              <w:ind w:left="314"/>
              <w:jc w:val="both"/>
            </w:pPr>
          </w:p>
          <w:p w14:paraId="09C2ED96">
            <w:pPr>
              <w:spacing w:before="0" w:after="0" w:line="288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y</w:t>
            </w:r>
          </w:p>
          <w:p w14:paraId="6D65DB4C">
            <w:pPr>
              <w:spacing w:before="0" w:after="0" w:line="288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=</w:t>
            </w:r>
          </w:p>
          <w:p w14:paraId="0CB20400">
            <w:pPr>
              <w:spacing w:before="0" w:after="0" w:line="288" w:lineRule="auto"/>
              <w:ind w:left="314"/>
              <w:jc w:val="both"/>
            </w:pPr>
          </w:p>
          <w:p w14:paraId="4BD9AA13">
            <w:pPr>
              <w:spacing w:before="0" w:after="0" w:line="288" w:lineRule="auto"/>
              <w:ind w:left="0"/>
              <w:jc w:val="both"/>
            </w:pP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k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x</w:t>
            </w:r>
          </w:p>
          <w:p w14:paraId="1906B428">
            <w:pPr>
              <w:spacing w:before="0" w:after="0" w:line="288" w:lineRule="auto"/>
              <w:ind w:left="0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, y =x², y = x³, y = |х|, описывать свойства числовой функции по её графику</w:t>
            </w:r>
          </w:p>
        </w:tc>
      </w:tr>
    </w:tbl>
    <w:p w14:paraId="774A607F">
      <w:pPr>
        <w:spacing w:before="0" w:after="0"/>
        <w:ind w:left="120"/>
        <w:jc w:val="left"/>
      </w:pPr>
    </w:p>
    <w:p w14:paraId="2AB9B5F0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9 КЛАСС</w:t>
      </w:r>
    </w:p>
    <w:p w14:paraId="5984C9DC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4"/>
        <w:gridCol w:w="8882"/>
      </w:tblGrid>
      <w:tr w14:paraId="55E966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9C9683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F852A42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14:paraId="796F7D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00AD40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68EF202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</w:t>
            </w:r>
          </w:p>
        </w:tc>
      </w:tr>
      <w:tr w14:paraId="7229DF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D3FDAF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529FDCE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Сравнивать и упорядочивать рациональные и иррациональные числа</w:t>
            </w:r>
          </w:p>
        </w:tc>
      </w:tr>
      <w:tr w14:paraId="1589FD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1A0C92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C6D6CBD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14:paraId="441FD7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1DFC4E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ED42113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14:paraId="1FBDEE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48FA8C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7D78CBC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14:paraId="064576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42D8C7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36F4C0D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</w:t>
            </w:r>
          </w:p>
        </w:tc>
      </w:tr>
      <w:tr w14:paraId="24F3B5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9D66A9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11A8E20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14:paraId="42F536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E23C1B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56CC173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14:paraId="021B97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82A511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6C1C120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14:paraId="48671C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558614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D760F57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14:paraId="704EED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37D2E9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009E400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14:paraId="43FE08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EAEAC7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5674723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</w:p>
        </w:tc>
      </w:tr>
      <w:tr w14:paraId="5D6CF9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21A29E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D826375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неравенства при решении различных задач</w:t>
            </w:r>
          </w:p>
        </w:tc>
      </w:tr>
      <w:tr w14:paraId="7400CE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945534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559C0A5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</w:t>
            </w:r>
          </w:p>
        </w:tc>
      </w:tr>
      <w:tr w14:paraId="206101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DE6B8F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F19554D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функции изученных видов. Показывать схематически расположение на координатной плоскости графиков функций вида: y=kx, y=kx+b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, y=k/x, y=a</w:t>
            </w:r>
            <w:r>
              <w:rPr>
                <w:rFonts w:ascii="Times New Roman" w:hAnsi="Times New Roman"/>
                <w:b w:val="0"/>
                <w:i/>
                <w:color w:val="333333"/>
                <w:sz w:val="24"/>
                <w:shd w:val="clear" w:fill="FFFFFF"/>
              </w:rPr>
              <w:t>x²+bx+c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 зависимости от значений коэффициентов, описывать свойства функций</w:t>
            </w:r>
          </w:p>
        </w:tc>
      </w:tr>
      <w:tr w14:paraId="10F7E4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6CA718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73E896D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Показывать схематически расположение на координатной плоскости графиков функций вида y = </w:t>
            </w:r>
            <w:r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  <w:rtl/>
              </w:rPr>
              <w:t>٧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x, y = |х| и описывать свойства функций</w:t>
            </w:r>
          </w:p>
        </w:tc>
      </w:tr>
      <w:tr w14:paraId="47D1EF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1C7DF7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7F40A67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14:paraId="3E8196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84C989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1BE58AB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14:paraId="71BD12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ACD52A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EB3F94C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14:paraId="44220C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B9169A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8B88153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14:paraId="66CE10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56647E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4469E26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-го члена арифметической и геометрической прогрессий, суммы первых n членов</w:t>
            </w:r>
          </w:p>
        </w:tc>
      </w:tr>
      <w:tr w14:paraId="046BC0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A84AD3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FC0D397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Изображать члены последовательности точками на координатной плоскости</w:t>
            </w:r>
          </w:p>
        </w:tc>
      </w:tr>
      <w:tr w14:paraId="738000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DB718D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2830B5D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14:paraId="03A64BE7">
      <w:pPr>
        <w:sectPr>
          <w:pgSz w:w="11906" w:h="16383"/>
          <w:pgMar w:top="720" w:right="720" w:bottom="720" w:left="720" w:header="720" w:footer="720" w:gutter="0"/>
          <w:cols w:space="720" w:num="1"/>
        </w:sectPr>
      </w:pPr>
      <w:bookmarkStart w:id="37" w:name="block-59578200"/>
    </w:p>
    <w:bookmarkEnd w:id="36"/>
    <w:bookmarkEnd w:id="37"/>
    <w:p w14:paraId="4CF1DE92">
      <w:pPr>
        <w:spacing w:before="199" w:after="199" w:line="336" w:lineRule="auto"/>
        <w:ind w:left="120"/>
        <w:jc w:val="left"/>
      </w:pPr>
      <w:bookmarkStart w:id="38" w:name="block-59578201"/>
      <w:r>
        <w:rPr>
          <w:rFonts w:ascii="Times New Roman" w:hAnsi="Times New Roman"/>
          <w:b/>
          <w:i w:val="0"/>
          <w:color w:val="000000"/>
          <w:sz w:val="28"/>
        </w:rPr>
        <w:t>ПРОВЕРЯЕМЫЕ ЭЛЕМЕНТЫ СОДЕРЖАНИЯ</w:t>
      </w:r>
    </w:p>
    <w:p w14:paraId="064799C0">
      <w:pPr>
        <w:spacing w:before="199" w:after="199" w:line="336" w:lineRule="auto"/>
        <w:ind w:left="120"/>
        <w:jc w:val="left"/>
      </w:pPr>
    </w:p>
    <w:p w14:paraId="0414DC17">
      <w:pPr>
        <w:spacing w:before="199" w:after="199" w:line="336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7 КЛАСС</w:t>
      </w:r>
    </w:p>
    <w:p w14:paraId="725530BD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9111"/>
      </w:tblGrid>
      <w:tr w14:paraId="0FAB57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420933C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4F8502F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037DCC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2E5AEFA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C65D6AF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</w:t>
            </w:r>
          </w:p>
        </w:tc>
      </w:tr>
      <w:tr w14:paraId="7B02BB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3ED555E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DBA25DC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</w:t>
            </w:r>
          </w:p>
        </w:tc>
      </w:tr>
      <w:tr w14:paraId="154648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A238B5A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4FD3774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14:paraId="24D4FA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23336E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097FD93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14:paraId="56FE05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4CE3F1A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6E4980B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14:paraId="7657CA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C75FFCC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67636BD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признаков делимости, разложение на множители натуральных чисел</w:t>
            </w:r>
          </w:p>
        </w:tc>
      </w:tr>
      <w:tr w14:paraId="11DDD5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D6F8DD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D4BBE76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Реальные зависимости, в том числе прямая и обратная пропорциональности</w:t>
            </w:r>
          </w:p>
        </w:tc>
      </w:tr>
      <w:tr w14:paraId="664E6D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AF8D9F7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AC1FA85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</w:t>
            </w:r>
          </w:p>
        </w:tc>
      </w:tr>
      <w:tr w14:paraId="491D9F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C3FEAC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3B9B024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Переменные, числовое значение выражения с переменной. Допустимые значения переменных</w:t>
            </w:r>
          </w:p>
        </w:tc>
      </w:tr>
      <w:tr w14:paraId="42EE85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035829C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3C88022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зависимости между величинами в виде формулы. Вычисления по формулам</w:t>
            </w:r>
          </w:p>
        </w:tc>
      </w:tr>
      <w:tr w14:paraId="562682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44E1884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F30DD68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буквенных выражений, тождественно равные выражения</w:t>
            </w:r>
          </w:p>
        </w:tc>
      </w:tr>
      <w:tr w14:paraId="7D1DE3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ACABEE3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D5EC1B2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натуральным показателем</w:t>
            </w:r>
          </w:p>
        </w:tc>
      </w:tr>
      <w:tr w14:paraId="0EB7F7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7FF3841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0753C54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Одночлены и многочлены. Степень многочлена. Сложение, вычитание, умножение многочленов</w:t>
            </w:r>
          </w:p>
        </w:tc>
      </w:tr>
      <w:tr w14:paraId="5C948E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10FF56E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A5A2D3F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сокращённого умножения: квадрат суммы и квадрат разности. Формула разности квадратов. Разложение многочленов на множители</w:t>
            </w:r>
          </w:p>
        </w:tc>
      </w:tr>
      <w:tr w14:paraId="1FC0B4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02A10AC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B5883F3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</w:t>
            </w:r>
          </w:p>
        </w:tc>
      </w:tr>
      <w:tr w14:paraId="3FDA34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38F5246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69BAA9E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14:paraId="39A6A8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329B4E7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99C452E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14:paraId="44EEA3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46FF664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AA38EAC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14:paraId="01CFB4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BE8AB3E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9553B61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</w:tr>
      <w:tr w14:paraId="0046FD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EBAC56A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6BF7A2B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</w:t>
            </w:r>
          </w:p>
        </w:tc>
      </w:tr>
      <w:tr w14:paraId="6B61B4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8C2ACA5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25A8BA6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Координаты и графики. Функции</w:t>
            </w:r>
          </w:p>
        </w:tc>
      </w:tr>
      <w:tr w14:paraId="5C7B5D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3966CF1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4CC2C67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Координата точки на прямой</w:t>
            </w:r>
          </w:p>
        </w:tc>
      </w:tr>
      <w:tr w14:paraId="4EB223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A2A4B12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7259BBB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промежутки. Расстояние между двумя точками координатной прямой</w:t>
            </w:r>
          </w:p>
        </w:tc>
      </w:tr>
      <w:tr w14:paraId="01F737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CA966AA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6BE9D81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Ox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Oy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. Абсцисса и ордината точки на координатной плоскости</w:t>
            </w:r>
          </w:p>
        </w:tc>
      </w:tr>
      <w:tr w14:paraId="2338C2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B796ECF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3F190B6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графиков, заданных формулами. Чтение графиков реальных зависимостей</w:t>
            </w:r>
          </w:p>
        </w:tc>
      </w:tr>
      <w:tr w14:paraId="2D62A4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E13CC34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F87F314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функции. График функции. Свойства функций</w:t>
            </w:r>
          </w:p>
        </w:tc>
      </w:tr>
      <w:tr w14:paraId="2DDE14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29D8C7E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AFE8614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b w:val="0"/>
                <w:i w:val="0"/>
                <w:color w:val="333333"/>
                <w:sz w:val="24"/>
                <w:shd w:val="clear" w:fill="FFFFFF"/>
              </w:rPr>
              <w:t>y = |х|</w:t>
            </w:r>
          </w:p>
        </w:tc>
      </w:tr>
      <w:tr w14:paraId="34DBA9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BD4684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7B6427A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Графическое решение линейных уравнений и систем линейных уравнений</w:t>
            </w:r>
          </w:p>
        </w:tc>
      </w:tr>
    </w:tbl>
    <w:p w14:paraId="3969CE97">
      <w:pPr>
        <w:spacing w:before="0" w:after="0"/>
        <w:ind w:left="120"/>
        <w:jc w:val="left"/>
      </w:pPr>
    </w:p>
    <w:p w14:paraId="53405D5F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8 КЛАСС</w:t>
      </w:r>
    </w:p>
    <w:p w14:paraId="6CA80128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9061"/>
      </w:tblGrid>
      <w:tr w14:paraId="4B7C73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DA3E80F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4314637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783995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69EEA49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C1F5A14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</w:t>
            </w:r>
          </w:p>
        </w:tc>
      </w:tr>
      <w:tr w14:paraId="285E19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12A25A5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A98895D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Квадратный корень из числа. Понятие об иррациональном числе. Десятичные приближения иррациональных чисел</w:t>
            </w:r>
          </w:p>
        </w:tc>
      </w:tr>
      <w:tr w14:paraId="2BE65C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3AEE912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CDA8FC4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арифметических квадратных корней и их применение к преобразованию числовых выражений и вычислениям. Действительные числа</w:t>
            </w:r>
          </w:p>
        </w:tc>
      </w:tr>
      <w:tr w14:paraId="394AF1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BA225EE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C6FE5A1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целым показателем и её свойства. Стандартная запись числа</w:t>
            </w:r>
          </w:p>
        </w:tc>
      </w:tr>
      <w:tr w14:paraId="2498B1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AA4F0B6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EF0B543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</w:t>
            </w:r>
          </w:p>
        </w:tc>
      </w:tr>
      <w:tr w14:paraId="37C89B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57C3CFC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DFF9981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Квадратный трёхчлен, разложение квадратного трёхчлена на множители</w:t>
            </w:r>
          </w:p>
        </w:tc>
      </w:tr>
      <w:tr w14:paraId="7E5195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8968759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DCAE4A5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Алгебраическая дробь. Основное свойство алгебраической дроби</w:t>
            </w:r>
          </w:p>
        </w:tc>
      </w:tr>
      <w:tr w14:paraId="160E7F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A5A2EB3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FE642E0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умножение, деление алгебраических дробей</w:t>
            </w:r>
          </w:p>
        </w:tc>
      </w:tr>
      <w:tr w14:paraId="65158F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C37C7E8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02DE69C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Рациональные выражения и их преобразование</w:t>
            </w:r>
          </w:p>
        </w:tc>
      </w:tr>
      <w:tr w14:paraId="7DAAFF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E9DF98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DE7F9CD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</w:t>
            </w:r>
          </w:p>
        </w:tc>
      </w:tr>
      <w:tr w14:paraId="13C82F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65F85C4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B600B8B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Квадратное уравнение, формула корней квадратного уравнения. Теорема Виета</w:t>
            </w:r>
          </w:p>
        </w:tc>
      </w:tr>
      <w:tr w14:paraId="764B08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6D4E7C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B40B3F1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уравнений, сводящихся к линейным и квадратным</w:t>
            </w:r>
          </w:p>
        </w:tc>
      </w:tr>
      <w:tr w14:paraId="20987E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6A2019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6F03517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14:paraId="2227CF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458BCDF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4AD71B6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</w:t>
            </w:r>
          </w:p>
        </w:tc>
      </w:tr>
      <w:tr w14:paraId="49AB35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9B40A40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4F0708C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14:paraId="3F14AA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64F18E6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1AAA632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неравенства и их свойства</w:t>
            </w:r>
          </w:p>
        </w:tc>
      </w:tr>
      <w:tr w14:paraId="0EE041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FB06847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AD66BE0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Неравенство с одной переменной</w:t>
            </w:r>
          </w:p>
        </w:tc>
      </w:tr>
      <w:tr w14:paraId="44D4CB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22B0201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21D46C8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Равносильность неравенств</w:t>
            </w:r>
          </w:p>
        </w:tc>
      </w:tr>
      <w:tr w14:paraId="3F5024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AE6415E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CCF60B1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</w:t>
            </w:r>
          </w:p>
        </w:tc>
      </w:tr>
      <w:tr w14:paraId="67B4AB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149CA75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2C5EC79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</w:t>
            </w:r>
          </w:p>
        </w:tc>
      </w:tr>
      <w:tr w14:paraId="284E8B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8AE2282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5F26637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</w:t>
            </w:r>
          </w:p>
        </w:tc>
      </w:tr>
      <w:tr w14:paraId="1333A5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91F4285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E65B1E6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функции. Область определения и множество значений функции. Способы задания функций</w:t>
            </w:r>
          </w:p>
        </w:tc>
      </w:tr>
      <w:tr w14:paraId="050054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0939EA7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0556A0D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функции. Чтение свойств функции по её графику</w:t>
            </w:r>
          </w:p>
        </w:tc>
      </w:tr>
      <w:tr w14:paraId="78CD2C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9ACB6F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D3B07DE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</w:tr>
      <w:tr w14:paraId="778922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4A3A16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72F7506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14:paraId="04DDC3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BF7854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E7AF23E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b w:val="0"/>
                <w:i/>
                <w:color w:val="333333"/>
                <w:sz w:val="24"/>
                <w:shd w:val="clear" w:fill="FFFFFF"/>
              </w:rPr>
              <w:t>y =x², y = x³</w:t>
            </w:r>
          </w:p>
        </w:tc>
      </w:tr>
      <w:tr w14:paraId="2A319B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1A21F97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797B629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  <w:shd w:val="clear" w:fill="FFFFFF"/>
              </w:rPr>
              <w:t xml:space="preserve">y = </w:t>
            </w:r>
            <w:r>
              <w:rPr>
                <w:rFonts w:ascii="Times New Roman" w:hAnsi="Times New Roman" w:cs="Times New Roman"/>
                <w:b w:val="0"/>
                <w:i/>
                <w:iCs/>
                <w:color w:val="000000"/>
                <w:sz w:val="24"/>
                <w:szCs w:val="24"/>
                <w:shd w:val="clear" w:fill="FFFFFF"/>
                <w:rtl/>
              </w:rPr>
              <w:t>٧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  <w:shd w:val="clear" w:fill="FFFFFF"/>
              </w:rPr>
              <w:t>x, y = |х|</w:t>
            </w:r>
          </w:p>
        </w:tc>
      </w:tr>
      <w:tr w14:paraId="117437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70824B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804C43E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Графическое решение уравнений и систем уравнений</w:t>
            </w:r>
          </w:p>
        </w:tc>
      </w:tr>
    </w:tbl>
    <w:p w14:paraId="0E88636A">
      <w:pPr>
        <w:spacing w:before="0" w:after="0"/>
        <w:ind w:left="120"/>
        <w:jc w:val="left"/>
      </w:pPr>
    </w:p>
    <w:p w14:paraId="01C26184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9 КЛАСС</w:t>
      </w:r>
    </w:p>
    <w:p w14:paraId="2EFFF7E2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4"/>
        <w:gridCol w:w="9382"/>
      </w:tblGrid>
      <w:tr w14:paraId="15B17C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5F5146C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DA5FDD5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7F09A7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70E99D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8DE8FC9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</w:t>
            </w:r>
          </w:p>
        </w:tc>
      </w:tr>
      <w:tr w14:paraId="233560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31421B1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64E6715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4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14:paraId="196DB5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0D138F1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3999E8D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Сравнение действительных чисел</w:t>
            </w:r>
          </w:p>
        </w:tc>
      </w:tr>
      <w:tr w14:paraId="6E7C71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EAB96AC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967DF5B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действительными числами</w:t>
            </w:r>
          </w:p>
        </w:tc>
      </w:tr>
      <w:tr w14:paraId="732ADA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1C1CF17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B70E28E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14:paraId="41965C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9881361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89E2DB0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</w:t>
            </w:r>
          </w:p>
        </w:tc>
      </w:tr>
      <w:tr w14:paraId="3B106C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EED72AF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BAD542A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с одной переменной</w:t>
            </w:r>
          </w:p>
        </w:tc>
      </w:tr>
      <w:tr w14:paraId="40EC88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C290A0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CCA7287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</w:tr>
      <w:tr w14:paraId="12A973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6EFBBF1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7FBE791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</w:tr>
      <w:tr w14:paraId="69C47A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F6ECF2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94EC098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14:paraId="73F52D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AE386A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42E9BEE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14:paraId="41A393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9120703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34DA5C0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уравнений</w:t>
            </w:r>
          </w:p>
        </w:tc>
      </w:tr>
      <w:tr w14:paraId="3D4638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227C406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064D09A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 с двумя переменными и его график</w:t>
            </w:r>
          </w:p>
        </w:tc>
      </w:tr>
      <w:tr w14:paraId="55412C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E6ACF14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85626B0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</w:tr>
      <w:tr w14:paraId="1C7C7A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BE55D8A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D0893CE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14:paraId="3C433B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4BF41C2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237F441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</w:tr>
      <w:tr w14:paraId="524803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99BA4D9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990B468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14:paraId="41D4B3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5294BC5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392A67A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неравенства и их свойства</w:t>
            </w:r>
          </w:p>
        </w:tc>
      </w:tr>
      <w:tr w14:paraId="4EC875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8A4EF0F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5D57003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линейных неравенств с одной переменной</w:t>
            </w:r>
          </w:p>
        </w:tc>
      </w:tr>
      <w:tr w14:paraId="1AFD9D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37B6B8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295E1F4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линейных неравенств с одной переменной</w:t>
            </w:r>
          </w:p>
        </w:tc>
      </w:tr>
      <w:tr w14:paraId="5704CC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CED050E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38D0D56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Квадратные неравенства</w:t>
            </w:r>
          </w:p>
        </w:tc>
      </w:tr>
      <w:tr w14:paraId="603330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2EAA3AF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7DE62A1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</w:tr>
      <w:tr w14:paraId="17F1A2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A6B14E3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9C6E959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</w:t>
            </w:r>
          </w:p>
        </w:tc>
      </w:tr>
      <w:tr w14:paraId="7BF77D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33D133C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417FA1A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14:paraId="7B8369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5131D9C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FA6D85E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y=kx, y=kx+b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 их свойства</w:t>
            </w:r>
          </w:p>
        </w:tc>
      </w:tr>
      <w:tr w14:paraId="4D569A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0645553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F96B687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y=k/x, </w:t>
            </w:r>
            <w:r>
              <w:rPr>
                <w:rFonts w:ascii="Times New Roman" w:hAnsi="Times New Roman"/>
                <w:b w:val="0"/>
                <w:i/>
                <w:color w:val="333333"/>
                <w:sz w:val="24"/>
              </w:rPr>
              <w:t>y = x³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 их свойства</w:t>
            </w:r>
          </w:p>
        </w:tc>
      </w:tr>
      <w:tr w14:paraId="5834CD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69E0092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D91AAD8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 их свойства</w:t>
            </w:r>
          </w:p>
        </w:tc>
      </w:tr>
      <w:tr w14:paraId="5A2639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BD2CC70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6A8D772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последовательности</w:t>
            </w:r>
          </w:p>
        </w:tc>
      </w:tr>
      <w:tr w14:paraId="30739B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F2FAE62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5199A27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-го члена</w:t>
            </w:r>
          </w:p>
        </w:tc>
      </w:tr>
      <w:tr w14:paraId="47BF6B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7B69822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8E62D5D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n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членов</w:t>
            </w:r>
          </w:p>
        </w:tc>
      </w:tr>
      <w:tr w14:paraId="5C654B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26AFA92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92A12CA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n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членов</w:t>
            </w:r>
          </w:p>
        </w:tc>
      </w:tr>
      <w:tr w14:paraId="380D3C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31A5D16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F4C260E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плоскости. Линейный и экспоненциальный рост</w:t>
            </w:r>
          </w:p>
        </w:tc>
      </w:tr>
      <w:tr w14:paraId="14F0C9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275146E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71AC11D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Сложные проценты</w:t>
            </w:r>
          </w:p>
        </w:tc>
      </w:tr>
    </w:tbl>
    <w:p w14:paraId="55390D46">
      <w:pPr>
        <w:spacing w:before="0" w:after="0"/>
        <w:ind w:left="120"/>
        <w:jc w:val="left"/>
      </w:pPr>
    </w:p>
    <w:p w14:paraId="509FA3CB">
      <w:pPr>
        <w:sectPr>
          <w:pgSz w:w="11906" w:h="16383"/>
          <w:pgMar w:top="720" w:right="720" w:bottom="720" w:left="720" w:header="720" w:footer="720" w:gutter="0"/>
          <w:cols w:space="720" w:num="1"/>
        </w:sectPr>
      </w:pPr>
      <w:bookmarkStart w:id="39" w:name="block-59578201"/>
    </w:p>
    <w:bookmarkEnd w:id="38"/>
    <w:bookmarkEnd w:id="39"/>
    <w:p w14:paraId="407BEEF7">
      <w:pPr>
        <w:spacing w:before="199" w:after="199" w:line="336" w:lineRule="auto"/>
        <w:ind w:left="120"/>
        <w:jc w:val="left"/>
      </w:pPr>
      <w:bookmarkStart w:id="40" w:name="block-59578203"/>
      <w:r>
        <w:rPr>
          <w:rFonts w:ascii="Times New Roman" w:hAnsi="Times New Roman"/>
          <w:b/>
          <w:i w:val="0"/>
          <w:color w:val="000000"/>
          <w:sz w:val="28"/>
        </w:rPr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4F40C2B7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3"/>
        <w:gridCol w:w="8893"/>
      </w:tblGrid>
      <w:tr w14:paraId="1AF627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A9313F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F036D94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14:paraId="3B7CEE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14DF7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D8E46C4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14:paraId="12CA20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C3B319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BF8C2C1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14:paraId="382CCF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88FBF8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CF813CD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14:paraId="669885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AB47C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4380C31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14:paraId="79B745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335B33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D86161A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14:paraId="37502E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EC4687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1C0253C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14:paraId="43CAE9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E13E73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9DEFF34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14:paraId="121C9C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7D74EC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45F8363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14:paraId="503A9F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F732F9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34BA878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14:paraId="0363E2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00F288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77DFD47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14:paraId="272156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F9D00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4A87B18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14:paraId="7BF079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26D4A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AA216C8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14:paraId="7F5B1E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0BD05F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5D44201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14:paraId="3DC3B2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B56D34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6AAF37F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14:paraId="34C492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A47FE3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2D8A6CD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14:paraId="02580C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89B6C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2FE35FC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57DE1B42">
      <w:pPr>
        <w:spacing w:before="0" w:after="0"/>
        <w:ind w:left="120"/>
        <w:jc w:val="left"/>
      </w:pPr>
    </w:p>
    <w:p w14:paraId="7C3876F7">
      <w:pPr>
        <w:sectPr>
          <w:pgSz w:w="11906" w:h="16383"/>
          <w:pgMar w:top="720" w:right="720" w:bottom="720" w:left="720" w:header="720" w:footer="720" w:gutter="0"/>
          <w:cols w:space="720" w:num="1"/>
        </w:sectPr>
      </w:pPr>
      <w:bookmarkStart w:id="41" w:name="block-59578203"/>
    </w:p>
    <w:bookmarkEnd w:id="40"/>
    <w:bookmarkEnd w:id="41"/>
    <w:p w14:paraId="68163573">
      <w:pPr>
        <w:spacing w:before="199" w:after="199" w:line="336" w:lineRule="auto"/>
        <w:ind w:left="120"/>
        <w:jc w:val="left"/>
      </w:pPr>
      <w:bookmarkStart w:id="42" w:name="block-59578204"/>
      <w:r>
        <w:rPr>
          <w:rFonts w:ascii="Times New Roman" w:hAnsi="Times New Roman"/>
          <w:b/>
          <w:i w:val="0"/>
          <w:color w:val="000000"/>
          <w:sz w:val="28"/>
        </w:rPr>
        <w:t>ПЕРЕЧЕНЬ ЭЛЕМЕНТОВ СОДЕРЖАНИЯ, ПРОВЕРЯЕМЫХ НА ОГЭ ПО МАТЕМАТИКЕ</w:t>
      </w:r>
    </w:p>
    <w:p w14:paraId="2FBF1157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9401"/>
      </w:tblGrid>
      <w:tr w14:paraId="64B9B2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340C92A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C86532B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137398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F479639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249A7FA">
            <w:pPr>
              <w:spacing w:before="0" w:after="0" w:line="360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</w:t>
            </w:r>
          </w:p>
        </w:tc>
      </w:tr>
      <w:tr w14:paraId="4DAE04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67C18BA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96E01D8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14:paraId="466833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E08ECDB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1A527E7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14:paraId="201AC2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52ADC00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4963ACB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14:paraId="15FDCC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611D25A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B990010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14:paraId="16BAB9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9C3D399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D37681E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14:paraId="498729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0F3A2C1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E4BED32">
            <w:pPr>
              <w:spacing w:before="0" w:after="0" w:line="360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</w:t>
            </w:r>
          </w:p>
        </w:tc>
      </w:tr>
      <w:tr w14:paraId="395670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7B6A1A6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6558D77">
            <w:pPr>
              <w:spacing w:before="0" w:after="0" w:line="360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14:paraId="17F2AD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0EFCA8E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951BF85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14:paraId="5BEAD7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5E2F848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1BF2732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Многочлены </w:t>
            </w:r>
          </w:p>
        </w:tc>
      </w:tr>
      <w:tr w14:paraId="75B80A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4A709E0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D126174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Алгебраическая дробь </w:t>
            </w:r>
          </w:p>
        </w:tc>
      </w:tr>
      <w:tr w14:paraId="6BA4AB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72E4477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A8640C2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14:paraId="179A66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51B5907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8486B90">
            <w:pPr>
              <w:spacing w:before="0" w:after="0" w:line="360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</w:t>
            </w:r>
          </w:p>
        </w:tc>
      </w:tr>
      <w:tr w14:paraId="55D4BF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35E81BB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A992F0A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Целые и дробно-рациональные уравнения. Системы и совокупности уравнений</w:t>
            </w:r>
          </w:p>
        </w:tc>
      </w:tr>
      <w:tr w14:paraId="5E6CDB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48D5F20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79B57CA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Целые и дробно-рациональные неравенства. Системы и совокупности неравенств</w:t>
            </w:r>
          </w:p>
        </w:tc>
      </w:tr>
      <w:tr w14:paraId="017D54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9D48D9D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23FA65E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</w:tr>
      <w:tr w14:paraId="013931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EC3FCF8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571163F">
            <w:pPr>
              <w:spacing w:before="0" w:after="0" w:line="360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последовательности</w:t>
            </w:r>
          </w:p>
        </w:tc>
      </w:tr>
      <w:tr w14:paraId="2606FA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B6DF6C3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10AE7E6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14:paraId="46BD6D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AB4CC7F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9D7C8C2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14:paraId="3CFF45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EA8BF31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DED179D">
            <w:pPr>
              <w:spacing w:before="0" w:after="0" w:line="360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</w:t>
            </w:r>
          </w:p>
        </w:tc>
      </w:tr>
      <w:tr w14:paraId="56F8C9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5B89B0D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BD89025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14:paraId="272769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56E7A82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BA8BA5A">
            <w:pPr>
              <w:spacing w:before="0" w:after="0" w:line="360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Координаты на прямой и плоскости</w:t>
            </w:r>
          </w:p>
        </w:tc>
      </w:tr>
      <w:tr w14:paraId="7CAEFA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F0B68B9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51BE2BB">
            <w:pPr>
              <w:spacing w:before="0" w:after="0" w:line="360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Координатная прямая</w:t>
            </w:r>
          </w:p>
        </w:tc>
      </w:tr>
      <w:tr w14:paraId="384239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8AE476B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CB1930D">
            <w:pPr>
              <w:spacing w:before="0" w:after="0" w:line="360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Декартовы координаты на плоскости</w:t>
            </w:r>
          </w:p>
        </w:tc>
      </w:tr>
      <w:tr w14:paraId="42BF87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1EF5EB1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6C4DAC0">
            <w:pPr>
              <w:spacing w:before="0" w:after="0" w:line="360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Геометрия</w:t>
            </w:r>
          </w:p>
        </w:tc>
      </w:tr>
      <w:tr w14:paraId="218BE5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EF96D7A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1EDBE45">
            <w:pPr>
              <w:spacing w:before="0" w:after="0" w:line="360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14:paraId="4A6F48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2213C47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07D02E5">
            <w:pPr>
              <w:spacing w:before="0" w:after="0" w:line="360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Треугольник</w:t>
            </w:r>
          </w:p>
        </w:tc>
      </w:tr>
      <w:tr w14:paraId="45A968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BB09D76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5EA7D09">
            <w:pPr>
              <w:spacing w:before="0" w:after="0" w:line="360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Многоугольники </w:t>
            </w:r>
          </w:p>
        </w:tc>
      </w:tr>
      <w:tr w14:paraId="134EA8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3D76177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6E8B652">
            <w:pPr>
              <w:spacing w:before="0" w:after="0" w:line="360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Окружность и круг </w:t>
            </w:r>
          </w:p>
        </w:tc>
      </w:tr>
      <w:tr w14:paraId="310912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1C74307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EA1E0B2">
            <w:pPr>
              <w:spacing w:before="0" w:after="0" w:line="360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14:paraId="2FD038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00B2E34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99890F5">
            <w:pPr>
              <w:spacing w:before="0" w:after="0" w:line="360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Векторы на плоскости </w:t>
            </w:r>
          </w:p>
        </w:tc>
      </w:tr>
      <w:tr w14:paraId="2B1031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2413124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DF39B4D">
            <w:pPr>
              <w:spacing w:before="0" w:after="0" w:line="360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статистика</w:t>
            </w:r>
          </w:p>
        </w:tc>
      </w:tr>
      <w:tr w14:paraId="3B59AC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CF4C1B0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F9BDDB2">
            <w:pPr>
              <w:spacing w:before="0" w:after="0" w:line="360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Описательная статистика </w:t>
            </w:r>
          </w:p>
        </w:tc>
      </w:tr>
      <w:tr w14:paraId="2E412C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6D285FC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9BFF622">
            <w:pPr>
              <w:spacing w:before="0" w:after="0" w:line="360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Вероятность </w:t>
            </w:r>
          </w:p>
        </w:tc>
      </w:tr>
      <w:tr w14:paraId="352241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6097C18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44ADC6C">
            <w:pPr>
              <w:spacing w:before="0" w:after="0" w:line="360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Комбинаторика </w:t>
            </w:r>
          </w:p>
        </w:tc>
      </w:tr>
      <w:tr w14:paraId="5CD913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D3FD1E7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C576D7A">
            <w:pPr>
              <w:spacing w:before="0" w:after="0" w:line="360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Множества </w:t>
            </w:r>
          </w:p>
        </w:tc>
      </w:tr>
      <w:tr w14:paraId="5A99C2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05E7314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70AF144">
            <w:pPr>
              <w:spacing w:before="0" w:after="0" w:line="360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Графы </w:t>
            </w:r>
          </w:p>
        </w:tc>
      </w:tr>
    </w:tbl>
    <w:p w14:paraId="0BE7A982">
      <w:pPr>
        <w:spacing w:before="0" w:after="0"/>
        <w:ind w:left="120"/>
        <w:jc w:val="left"/>
      </w:pPr>
    </w:p>
    <w:p w14:paraId="13CCE508">
      <w:pPr>
        <w:sectPr>
          <w:pgSz w:w="11906" w:h="16383"/>
          <w:pgMar w:top="720" w:right="720" w:bottom="720" w:left="720" w:header="720" w:footer="720" w:gutter="0"/>
          <w:cols w:space="720" w:num="1"/>
        </w:sectPr>
      </w:pPr>
      <w:bookmarkStart w:id="43" w:name="block-59578204"/>
    </w:p>
    <w:bookmarkEnd w:id="42"/>
    <w:bookmarkEnd w:id="43"/>
    <w:p w14:paraId="735F711B">
      <w:pPr>
        <w:spacing w:before="0" w:after="0"/>
        <w:ind w:left="120"/>
        <w:jc w:val="left"/>
      </w:pPr>
      <w:bookmarkStart w:id="44" w:name="block-59578202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2B1504BB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338C1335">
      <w:pPr>
        <w:spacing w:before="0" w:after="0" w:line="480" w:lineRule="auto"/>
        <w:ind w:left="120"/>
        <w:jc w:val="left"/>
      </w:pPr>
    </w:p>
    <w:p w14:paraId="54E1AB44">
      <w:pPr>
        <w:spacing w:before="0" w:after="0" w:line="480" w:lineRule="auto"/>
        <w:ind w:left="120"/>
        <w:jc w:val="left"/>
      </w:pPr>
    </w:p>
    <w:p w14:paraId="2B65F94B">
      <w:pPr>
        <w:spacing w:before="0" w:after="0"/>
        <w:ind w:left="120"/>
        <w:jc w:val="left"/>
      </w:pPr>
    </w:p>
    <w:p w14:paraId="03EB130B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3E499399">
      <w:pPr>
        <w:spacing w:before="0" w:after="0" w:line="480" w:lineRule="auto"/>
        <w:ind w:left="120"/>
        <w:jc w:val="left"/>
      </w:pPr>
    </w:p>
    <w:p w14:paraId="0FC73956">
      <w:pPr>
        <w:spacing w:before="0" w:after="0"/>
        <w:ind w:left="120"/>
        <w:jc w:val="left"/>
      </w:pPr>
    </w:p>
    <w:p w14:paraId="046DBA81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5B80DA41">
      <w:pPr>
        <w:spacing w:before="0" w:after="0" w:line="480" w:lineRule="auto"/>
        <w:ind w:left="120"/>
        <w:jc w:val="left"/>
      </w:pPr>
    </w:p>
    <w:p w14:paraId="097D0134">
      <w:pPr>
        <w:sectPr>
          <w:pgSz w:w="11906" w:h="16383"/>
          <w:pgMar w:top="720" w:right="720" w:bottom="720" w:left="720" w:header="720" w:footer="720" w:gutter="0"/>
          <w:cols w:space="720" w:num="1"/>
        </w:sectPr>
      </w:pPr>
      <w:bookmarkStart w:id="45" w:name="block-59578202"/>
    </w:p>
    <w:bookmarkEnd w:id="44"/>
    <w:bookmarkEnd w:id="45"/>
    <w:p w14:paraId="24A5B443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Century Schoolbook">
    <w:panose1 w:val="02040604050505020304"/>
    <w:charset w:val="00"/>
    <w:family w:val="auto"/>
    <w:pitch w:val="default"/>
    <w:sig w:usb0="00000287" w:usb1="00000000" w:usb2="00000000" w:usb3="00000000" w:csb0="2000009F" w:csb1="DFD70000"/>
  </w:font>
  <w:font w:name="Franklin Gothic Demi Cond">
    <w:panose1 w:val="020B0706030402020204"/>
    <w:charset w:val="00"/>
    <w:family w:val="auto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S Reference Sans Serif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">
    <w:nsid w:val="BF205925"/>
    <w:multiLevelType w:val="singleLevel"/>
    <w:tmpl w:val="BF205925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nsid w:val="CF092B84"/>
    <w:multiLevelType w:val="singleLevel"/>
    <w:tmpl w:val="CF092B84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nsid w:val="03D62ECE"/>
    <w:multiLevelType w:val="singleLevel"/>
    <w:tmpl w:val="03D62EC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nsid w:val="59ADCABA"/>
    <w:multiLevelType w:val="singleLevel"/>
    <w:tmpl w:val="59ADCABA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2B3235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qFormat/>
    <w:uiPriority w:val="99"/>
  </w:style>
  <w:style w:type="character" w:customStyle="1" w:styleId="17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58</Pages>
  <TotalTime>60</TotalTime>
  <ScaleCrop>false</ScaleCrop>
  <LinksUpToDate>false</LinksUpToDate>
  <Application>WPS Office_12.2.0.21931_F1E327BC-269C-435d-A152-05C5408002CA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2025-08-28T07:54:01Z</dcterms:created>
  <dc:creator>Рахвал</dc:creator>
  <cp:lastModifiedBy>Рахвал</cp:lastModifiedBy>
  <dcterms:modified xsi:type="dcterms:W3CDTF">2025-08-28T08:54:13Z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AE384A01FABC4C77B1DB37E983C6B4C3_12</vt:lpwstr>
  </property>
</Properties>
</file>